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DC" w:rsidRDefault="00F828DC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lang w:val="ru-RU" w:eastAsia="ru-RU"/>
        </w:rPr>
        <w:drawing>
          <wp:inline distT="0" distB="0" distL="0" distR="0">
            <wp:extent cx="6673850" cy="9255743"/>
            <wp:effectExtent l="0" t="0" r="0" b="3175"/>
            <wp:docPr id="1" name="Рисунок 1" descr="C:\Users\Admin\Desktop\СКАНЕР\2024-06-18\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8\02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0" cy="925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8DC" w:rsidRDefault="00F828DC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828DC" w:rsidRDefault="00F828DC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828DC" w:rsidRDefault="00F828DC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828DC" w:rsidRDefault="00F828DC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828DC" w:rsidRDefault="00F828DC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rPr>
          <w:lang w:val="ru-RU"/>
        </w:rPr>
      </w:pPr>
      <w:bookmarkStart w:id="0" w:name="_GoBack"/>
      <w:bookmarkEnd w:id="0"/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A35051" w:rsidRPr="00C66DF0" w:rsidRDefault="00C66DF0" w:rsidP="00C66E63">
      <w:pPr>
        <w:autoSpaceDE w:val="0"/>
        <w:autoSpaceDN w:val="0"/>
        <w:spacing w:before="346" w:after="0" w:line="271" w:lineRule="auto"/>
        <w:ind w:right="288" w:firstLine="18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— ФГОС НОО) по ОРКСЭ и обеспечивает содержательную составляющую ФГОС НОО. </w:t>
      </w:r>
    </w:p>
    <w:p w:rsidR="00A35051" w:rsidRPr="00C66DF0" w:rsidRDefault="00C66DF0" w:rsidP="00C66E63">
      <w:pPr>
        <w:autoSpaceDE w:val="0"/>
        <w:autoSpaceDN w:val="0"/>
        <w:spacing w:before="262" w:after="0" w:line="262" w:lineRule="auto"/>
        <w:ind w:right="100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«ОСНОВЫ РЕЛИГИОЗНЫХ КУЛЬТУР И СВЕТСКОЙ ЭТИКИ»</w:t>
      </w:r>
    </w:p>
    <w:p w:rsidR="00A35051" w:rsidRPr="00C66DF0" w:rsidRDefault="00C66DF0" w:rsidP="00C66E63">
      <w:pPr>
        <w:autoSpaceDE w:val="0"/>
        <w:autoSpaceDN w:val="0"/>
        <w:spacing w:before="166" w:after="0" w:line="281" w:lineRule="auto"/>
        <w:ind w:right="288" w:firstLine="18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i/>
          <w:color w:val="000000"/>
          <w:sz w:val="24"/>
          <w:lang w:val="ru-RU"/>
        </w:rPr>
        <w:t>Планируемые результаты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метапредметных достижений, которые приобретает каждый обучающийся, независимо от изучаемого модуля. </w:t>
      </w:r>
    </w:p>
    <w:p w:rsidR="00A35051" w:rsidRPr="00C66DF0" w:rsidRDefault="00C66DF0" w:rsidP="00C66E63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Культурологическая направленность предмета способствует развитию у обучающихся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</w:t>
      </w:r>
    </w:p>
    <w:p w:rsidR="00A35051" w:rsidRPr="00C66DF0" w:rsidRDefault="00C66DF0" w:rsidP="00C66E63">
      <w:pPr>
        <w:autoSpaceDE w:val="0"/>
        <w:autoSpaceDN w:val="0"/>
        <w:spacing w:before="70" w:after="0" w:line="283" w:lineRule="auto"/>
        <w:ind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Коммуникативный подход к преподаванию предмета ОРКСЭ предполагает организацию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A35051" w:rsidRPr="00C66DF0" w:rsidRDefault="00C66DF0" w:rsidP="00C66E63">
      <w:pPr>
        <w:autoSpaceDE w:val="0"/>
        <w:autoSpaceDN w:val="0"/>
        <w:spacing w:before="70" w:after="0" w:line="288" w:lineRule="auto"/>
        <w:ind w:right="288" w:firstLine="18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обу​чения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A35051" w:rsidRPr="00C66DF0" w:rsidRDefault="00C66DF0" w:rsidP="00C66E63">
      <w:pPr>
        <w:autoSpaceDE w:val="0"/>
        <w:autoSpaceDN w:val="0"/>
        <w:spacing w:before="262" w:after="0" w:line="262" w:lineRule="auto"/>
        <w:ind w:right="86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«ОСНОВЫ РЕЛИГИОЗНЫХ КУЛЬТУР И СВЕТСКОЙ ЭТИКИ»</w:t>
      </w:r>
    </w:p>
    <w:p w:rsidR="00A35051" w:rsidRPr="00C66DF0" w:rsidRDefault="00C66DF0" w:rsidP="00C66E63">
      <w:pPr>
        <w:autoSpaceDE w:val="0"/>
        <w:autoSpaceDN w:val="0"/>
        <w:spacing w:before="166" w:after="0"/>
        <w:ind w:right="288" w:firstLine="18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многонационального народа России, а также к диалогу с представителями других культур и мировоззрений.</w:t>
      </w:r>
    </w:p>
    <w:p w:rsidR="00A35051" w:rsidRPr="00C66DF0" w:rsidRDefault="00C66DF0" w:rsidP="00C66E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Основными задачами ОРКСЭ являются:</w:t>
      </w:r>
    </w:p>
    <w:p w:rsidR="00A35051" w:rsidRPr="00C66DF0" w:rsidRDefault="00C66DF0" w:rsidP="00C66E63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</w:t>
      </w:r>
    </w:p>
    <w:p w:rsidR="00A35051" w:rsidRPr="00C66DF0" w:rsidRDefault="00C66DF0" w:rsidP="00C66E63">
      <w:pPr>
        <w:autoSpaceDE w:val="0"/>
        <w:autoSpaceDN w:val="0"/>
        <w:spacing w:after="0" w:line="230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(законных представителей);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420"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развитие представлений обучающихся о значении нравственных норм и ценностей в жизни личности, семьи, общества;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обобщение знаний, понятий и представлений о духовной культуре и морали, ранее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A35051" w:rsidRPr="00C66DF0" w:rsidRDefault="00C66DF0" w:rsidP="00C66E63">
      <w:pPr>
        <w:autoSpaceDE w:val="0"/>
        <w:autoSpaceDN w:val="0"/>
        <w:spacing w:before="238" w:after="0" w:line="283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диалога. Основной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A35051" w:rsidRPr="00C66DF0" w:rsidRDefault="00C66DF0" w:rsidP="00C66E63">
      <w:pPr>
        <w:autoSpaceDE w:val="0"/>
        <w:autoSpaceDN w:val="0"/>
        <w:spacing w:before="322" w:after="0" w:line="262" w:lineRule="auto"/>
        <w:ind w:right="4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«ОСНОВЫ РЕЛИГИОЗНЫХ КУЛЬТУР И СВЕТСКОЙ ЭТИКИ» В УЧЕБНОМ ПЛАНЕ</w:t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166" w:after="0" w:line="262" w:lineRule="auto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"Основы религиозных культур и светской этики" изучается в 4 классе один час в неделе, общий объем составляет 34 часа.</w:t>
      </w:r>
    </w:p>
    <w:p w:rsidR="00A35051" w:rsidRPr="00C66DF0" w:rsidRDefault="00A35051" w:rsidP="00C66E63">
      <w:pPr>
        <w:jc w:val="both"/>
        <w:rPr>
          <w:lang w:val="ru-RU"/>
        </w:rPr>
        <w:sectPr w:rsidR="00A35051" w:rsidRPr="00C66DF0">
          <w:footerReference w:type="default" r:id="rId10"/>
          <w:pgSz w:w="11900" w:h="16840"/>
          <w:pgMar w:top="286" w:right="724" w:bottom="1440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A35051" w:rsidRPr="00C66DF0" w:rsidRDefault="00A35051">
      <w:pPr>
        <w:autoSpaceDE w:val="0"/>
        <w:autoSpaceDN w:val="0"/>
        <w:spacing w:after="7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66E63" w:rsidRDefault="00C66DF0" w:rsidP="00C66E63">
      <w:pPr>
        <w:tabs>
          <w:tab w:val="left" w:pos="180"/>
        </w:tabs>
        <w:autoSpaceDE w:val="0"/>
        <w:autoSpaceDN w:val="0"/>
        <w:spacing w:before="346" w:after="0" w:line="271" w:lineRule="auto"/>
        <w:ind w:right="432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«ОСНОВЫ ПРАВОСЛАВНОЙ КУЛЬТУРЫ»</w:t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346" w:after="0" w:line="271" w:lineRule="auto"/>
        <w:ind w:right="432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</w:t>
      </w:r>
    </w:p>
    <w:p w:rsidR="00A35051" w:rsidRPr="00C66DF0" w:rsidRDefault="00C66DF0" w:rsidP="00C66E63">
      <w:pPr>
        <w:autoSpaceDE w:val="0"/>
        <w:autoSpaceDN w:val="0"/>
        <w:spacing w:before="70" w:after="0"/>
        <w:ind w:right="4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C66E63" w:rsidRDefault="00C66DF0">
      <w:pPr>
        <w:tabs>
          <w:tab w:val="left" w:pos="180"/>
        </w:tabs>
        <w:autoSpaceDE w:val="0"/>
        <w:autoSpaceDN w:val="0"/>
        <w:spacing w:before="346" w:after="0" w:line="283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«ОСНОВЫ ИСЛАМСКОЙ КУЛЬТУРЫ»</w:t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346" w:after="0" w:line="283" w:lineRule="auto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Россия — наша Родина. Введение в исламскую традицию. Культура и религия. Пророк Мухаммад— образец человека и учитель нравственности в исламской традиции. Во что верят правоверные мусульмане. Добро и зло в исламкой традиции. Золотое правило нравственности. Любовь к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</w:t>
      </w:r>
    </w:p>
    <w:p w:rsidR="00A35051" w:rsidRPr="00C66DF0" w:rsidRDefault="00C66DF0" w:rsidP="00C66E63">
      <w:pPr>
        <w:autoSpaceDE w:val="0"/>
        <w:autoSpaceDN w:val="0"/>
        <w:spacing w:before="70" w:after="0" w:line="262" w:lineRule="auto"/>
        <w:ind w:right="576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Праздники исламских народов России: их происхождение и особенности проведения. Искусство ислама.</w:t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A35051" w:rsidRPr="00C66DF0" w:rsidRDefault="00C66DF0" w:rsidP="00CD43ED">
      <w:pPr>
        <w:tabs>
          <w:tab w:val="left" w:pos="180"/>
        </w:tabs>
        <w:autoSpaceDE w:val="0"/>
        <w:autoSpaceDN w:val="0"/>
        <w:spacing w:before="346" w:after="0" w:line="281" w:lineRule="auto"/>
        <w:ind w:right="-48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«ОСНОВЫ БУДДИЙСКОЙ КУЛЬТУРЫ»</w:t>
      </w:r>
      <w:r w:rsidRPr="00C66DF0">
        <w:rPr>
          <w:lang w:val="ru-RU"/>
        </w:rPr>
        <w:br/>
      </w: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C66DF0" w:rsidRDefault="00C66DF0" w:rsidP="00C66E63">
      <w:pPr>
        <w:tabs>
          <w:tab w:val="left" w:pos="180"/>
        </w:tabs>
        <w:autoSpaceDE w:val="0"/>
        <w:autoSpaceDN w:val="0"/>
        <w:spacing w:before="70" w:after="0" w:line="262" w:lineRule="auto"/>
        <w:ind w:right="-48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C66E63" w:rsidRDefault="00C66DF0" w:rsidP="00C66DF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«ОСНОВЫ ИУДЕЙСКОЙ КУЛЬТУРЫ»</w:t>
      </w:r>
      <w:r w:rsidRPr="00C66DF0">
        <w:rPr>
          <w:lang w:val="ru-RU"/>
        </w:rPr>
        <w:br/>
      </w:r>
      <w:r w:rsidRPr="00C66DF0">
        <w:rPr>
          <w:lang w:val="ru-RU"/>
        </w:rPr>
        <w:tab/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70" w:after="0" w:line="262" w:lineRule="auto"/>
        <w:ind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Введение в иудейскую духовную традицию. Культура и религия. Тора —главная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C66DF0" w:rsidRDefault="00C66DF0" w:rsidP="00C66E63">
      <w:pPr>
        <w:tabs>
          <w:tab w:val="left" w:pos="180"/>
        </w:tabs>
        <w:autoSpaceDE w:val="0"/>
        <w:autoSpaceDN w:val="0"/>
        <w:spacing w:before="72" w:after="0" w:line="262" w:lineRule="auto"/>
        <w:ind w:right="-48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конфессионального народа России.</w:t>
      </w:r>
    </w:p>
    <w:p w:rsidR="00C66E63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C66DF0">
        <w:rPr>
          <w:lang w:val="ru-RU"/>
        </w:rPr>
        <w:tab/>
      </w:r>
    </w:p>
    <w:p w:rsidR="00C66E63" w:rsidRDefault="00C66E63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</w:p>
    <w:p w:rsidR="00C66E63" w:rsidRDefault="00C66E63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</w:p>
    <w:p w:rsidR="00C66E63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«ОСНОВЫ РЕЛИГИОЗНЫХ КУЛЬТУР НАРОДОВ РОССИИ»</w:t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72" w:after="0" w:line="262" w:lineRule="auto"/>
        <w:ind w:right="-48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</w:t>
      </w:r>
    </w:p>
    <w:p w:rsidR="00A35051" w:rsidRPr="00C66DF0" w:rsidRDefault="00C66DF0" w:rsidP="00C66E63">
      <w:pPr>
        <w:autoSpaceDE w:val="0"/>
        <w:autoSpaceDN w:val="0"/>
        <w:spacing w:before="70" w:after="0" w:line="230" w:lineRule="auto"/>
        <w:ind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Религии России. Религия и мораль. Нравственные заповеди в религиях мира. Обычаи и обряды.</w:t>
      </w:r>
    </w:p>
    <w:p w:rsidR="00A35051" w:rsidRPr="00C66DF0" w:rsidRDefault="00C66DF0" w:rsidP="00C66E63">
      <w:pPr>
        <w:autoSpaceDE w:val="0"/>
        <w:autoSpaceDN w:val="0"/>
        <w:spacing w:before="70" w:after="0" w:line="271" w:lineRule="auto"/>
        <w:ind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Религиозные ритуалы в искусстве.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C66DF0" w:rsidRDefault="00C66DF0" w:rsidP="00C66E63">
      <w:pPr>
        <w:tabs>
          <w:tab w:val="left" w:pos="180"/>
        </w:tabs>
        <w:autoSpaceDE w:val="0"/>
        <w:autoSpaceDN w:val="0"/>
        <w:spacing w:before="72" w:after="0" w:line="262" w:lineRule="auto"/>
        <w:ind w:right="-48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C66E63" w:rsidRDefault="00C66DF0" w:rsidP="00C66E6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«ОСНОВЫ СВЕТСКОЙ ЭТИКИ»</w:t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jc w:val="both"/>
        <w:rPr>
          <w:lang w:val="ru-RU"/>
        </w:rPr>
      </w:pPr>
      <w:r w:rsidRPr="00C66DF0">
        <w:rPr>
          <w:lang w:val="ru-RU"/>
        </w:rPr>
        <w:br/>
      </w: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</w:t>
      </w:r>
    </w:p>
    <w:p w:rsidR="00A35051" w:rsidRPr="00C66DF0" w:rsidRDefault="00C66DF0" w:rsidP="00C66E63">
      <w:pPr>
        <w:autoSpaceDE w:val="0"/>
        <w:autoSpaceDN w:val="0"/>
        <w:spacing w:before="70" w:after="0" w:line="271" w:lineRule="auto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</w:t>
      </w:r>
    </w:p>
    <w:p w:rsidR="00A35051" w:rsidRPr="00C66DF0" w:rsidRDefault="00C66DF0" w:rsidP="00C66E63">
      <w:pPr>
        <w:autoSpaceDE w:val="0"/>
        <w:autoSpaceDN w:val="0"/>
        <w:spacing w:before="70" w:after="0" w:line="262" w:lineRule="auto"/>
        <w:ind w:right="172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Нормы морали. Этикет. Образование как нравственная норма. Методы нравственного самосовершенствования.</w:t>
      </w:r>
    </w:p>
    <w:p w:rsidR="00A35051" w:rsidRDefault="00C66DF0" w:rsidP="00C66E6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66DF0" w:rsidRDefault="00C66DF0" w:rsidP="00C66DF0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A35051" w:rsidRPr="00C66DF0" w:rsidRDefault="00C66DF0">
      <w:pPr>
        <w:autoSpaceDE w:val="0"/>
        <w:autoSpaceDN w:val="0"/>
        <w:spacing w:before="346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35051" w:rsidRPr="00C66DF0" w:rsidRDefault="00C66DF0" w:rsidP="00C66E63">
      <w:pPr>
        <w:tabs>
          <w:tab w:val="left" w:pos="180"/>
        </w:tabs>
        <w:autoSpaceDE w:val="0"/>
        <w:autoSpaceDN w:val="0"/>
        <w:spacing w:before="166" w:after="0" w:line="262" w:lineRule="auto"/>
        <w:ind w:right="-48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A35051" w:rsidRPr="00C66DF0" w:rsidRDefault="00C66DF0" w:rsidP="00C66E63">
      <w:pPr>
        <w:autoSpaceDE w:val="0"/>
        <w:autoSpaceDN w:val="0"/>
        <w:spacing w:before="178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основы российской гражданской идентичности, испытывать чувство гордости за свою Родину;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национальную и гражданскую самоидентичность, осознавать свою этническую и национальную принадлежность;</w:t>
      </w:r>
    </w:p>
    <w:p w:rsidR="00A35051" w:rsidRPr="00C66DF0" w:rsidRDefault="00C66DF0" w:rsidP="00C66E63">
      <w:pPr>
        <w:autoSpaceDE w:val="0"/>
        <w:autoSpaceDN w:val="0"/>
        <w:spacing w:before="240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гуманистических и демократических ценностных ориентаций; осознавать ценность человеческой жизни;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нравственных норм и ценностей как условия жизни личности, семьи, общества;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осознавать право гражданина РФ исповедовать любую традиционную религию или не исповедовать никакой ре​лигии;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оскорб​</w:t>
      </w:r>
      <w:r w:rsidRPr="00C66DF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ляющих других людей;</w:t>
      </w:r>
    </w:p>
    <w:p w:rsidR="00A35051" w:rsidRPr="00C66DF0" w:rsidRDefault="00C66DF0" w:rsidP="00C66E63">
      <w:pPr>
        <w:autoSpaceDE w:val="0"/>
        <w:autoSpaceDN w:val="0"/>
        <w:spacing w:before="240" w:after="0" w:line="230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бережного отношения к материальным и духовным ценностям.</w:t>
      </w:r>
    </w:p>
    <w:p w:rsidR="00A35051" w:rsidRPr="00C66DF0" w:rsidRDefault="00C66DF0">
      <w:pPr>
        <w:autoSpaceDE w:val="0"/>
        <w:autoSpaceDN w:val="0"/>
        <w:spacing w:before="324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35051" w:rsidRPr="00C66DF0" w:rsidRDefault="00C66DF0" w:rsidP="00C66E63">
      <w:pPr>
        <w:autoSpaceDE w:val="0"/>
        <w:autoSpaceDN w:val="0"/>
        <w:spacing w:before="226" w:after="0" w:line="262" w:lineRule="auto"/>
        <w:ind w:left="420" w:right="576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35051" w:rsidRPr="00C66DF0" w:rsidRDefault="00C66DF0" w:rsidP="00C66E63">
      <w:pPr>
        <w:autoSpaceDE w:val="0"/>
        <w:autoSpaceDN w:val="0"/>
        <w:spacing w:before="238" w:after="0" w:line="281" w:lineRule="auto"/>
        <w:ind w:left="420"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умения планировать, контролировать и оценивать учебные действия в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 w:right="4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коммуникационных технологий для решения различных коммуникативных и познавательных</w:t>
      </w:r>
    </w:p>
    <w:p w:rsidR="00A35051" w:rsidRPr="00C66DF0" w:rsidRDefault="00A35051" w:rsidP="00C66E63">
      <w:pPr>
        <w:jc w:val="both"/>
        <w:rPr>
          <w:lang w:val="ru-RU"/>
        </w:rPr>
        <w:sectPr w:rsidR="00A35051" w:rsidRPr="00C66DF0">
          <w:pgSz w:w="11900" w:h="16840"/>
          <w:pgMar w:top="298" w:right="650" w:bottom="4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35051" w:rsidRPr="00C66DF0" w:rsidRDefault="00A35051" w:rsidP="00C66E63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A35051" w:rsidRPr="00C66DF0" w:rsidRDefault="00C66DF0" w:rsidP="00C66E63">
      <w:pPr>
        <w:autoSpaceDE w:val="0"/>
        <w:autoSpaceDN w:val="0"/>
        <w:spacing w:after="0" w:line="230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задач;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240" w:right="187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240"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35051" w:rsidRPr="00C66DF0" w:rsidRDefault="00C66DF0" w:rsidP="00C66E63">
      <w:pPr>
        <w:autoSpaceDE w:val="0"/>
        <w:autoSpaceDN w:val="0"/>
        <w:spacing w:before="240" w:after="0" w:line="271" w:lineRule="auto"/>
        <w:ind w:left="240" w:right="76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A35051" w:rsidRPr="00C66DF0" w:rsidRDefault="00C66DF0">
      <w:pPr>
        <w:autoSpaceDE w:val="0"/>
        <w:autoSpaceDN w:val="0"/>
        <w:spacing w:before="298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A35051" w:rsidRPr="00C66DF0" w:rsidRDefault="00C66DF0">
      <w:pPr>
        <w:autoSpaceDE w:val="0"/>
        <w:autoSpaceDN w:val="0"/>
        <w:spacing w:before="19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Познавательные УУД:</w:t>
      </w:r>
    </w:p>
    <w:p w:rsidR="00A35051" w:rsidRPr="00C66DF0" w:rsidRDefault="00C66DF0" w:rsidP="00C66E63">
      <w:pPr>
        <w:autoSpaceDE w:val="0"/>
        <w:autoSpaceDN w:val="0"/>
        <w:spacing w:before="178" w:after="0" w:line="271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A35051" w:rsidRPr="00C66DF0" w:rsidRDefault="00C66DF0" w:rsidP="00C66E63">
      <w:pPr>
        <w:autoSpaceDE w:val="0"/>
        <w:autoSpaceDN w:val="0"/>
        <w:spacing w:before="240" w:after="0" w:line="230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A35051" w:rsidRPr="00C66DF0" w:rsidRDefault="00C66DF0">
      <w:pPr>
        <w:autoSpaceDE w:val="0"/>
        <w:autoSpaceDN w:val="0"/>
        <w:spacing w:before="30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A35051" w:rsidRPr="00C66DF0" w:rsidRDefault="00C66DF0" w:rsidP="00C66E63">
      <w:pPr>
        <w:autoSpaceDE w:val="0"/>
        <w:autoSpaceDN w:val="0"/>
        <w:spacing w:before="17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A35051" w:rsidRPr="00C66DF0" w:rsidRDefault="00C66DF0">
      <w:pPr>
        <w:autoSpaceDE w:val="0"/>
        <w:autoSpaceDN w:val="0"/>
        <w:spacing w:before="298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Коммуникативные УУД:</w:t>
      </w:r>
    </w:p>
    <w:p w:rsidR="00A35051" w:rsidRPr="00C66DF0" w:rsidRDefault="00C66DF0" w:rsidP="00C66E63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выделения главной мысли религиозных притч, сказаний,</w:t>
      </w:r>
    </w:p>
    <w:p w:rsidR="00A35051" w:rsidRPr="00C66DF0" w:rsidRDefault="00C66DF0" w:rsidP="00C66E63">
      <w:pPr>
        <w:autoSpaceDE w:val="0"/>
        <w:autoSpaceDN w:val="0"/>
        <w:spacing w:after="0" w:line="262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A35051" w:rsidRPr="00C66DF0" w:rsidRDefault="00C66DF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Регулятивные УУД:</w:t>
      </w:r>
    </w:p>
    <w:p w:rsidR="00A35051" w:rsidRPr="00C66DF0" w:rsidRDefault="00C66DF0" w:rsidP="00C66E63">
      <w:pPr>
        <w:autoSpaceDE w:val="0"/>
        <w:autoSpaceDN w:val="0"/>
        <w:spacing w:before="180" w:after="0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изменять себя, оценивать свои поступки, ориентируясь на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420"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A35051" w:rsidRPr="00C66DF0" w:rsidRDefault="00C66DF0" w:rsidP="00C66E63">
      <w:pPr>
        <w:autoSpaceDE w:val="0"/>
        <w:autoSpaceDN w:val="0"/>
        <w:spacing w:before="238" w:after="0" w:line="271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35051" w:rsidRPr="00C66DF0" w:rsidRDefault="00C66DF0" w:rsidP="00C66E63">
      <w:pPr>
        <w:autoSpaceDE w:val="0"/>
        <w:autoSpaceDN w:val="0"/>
        <w:spacing w:before="238" w:after="0" w:line="262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A35051" w:rsidRPr="00C66DF0" w:rsidRDefault="00C66DF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A35051" w:rsidRPr="00C66DF0" w:rsidRDefault="00C66DF0" w:rsidP="005E752F">
      <w:pPr>
        <w:autoSpaceDE w:val="0"/>
        <w:autoSpaceDN w:val="0"/>
        <w:spacing w:before="178" w:after="0" w:line="271" w:lineRule="auto"/>
        <w:ind w:left="420" w:right="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A35051" w:rsidRPr="00C66DF0" w:rsidRDefault="00C66DF0" w:rsidP="005E752F">
      <w:pPr>
        <w:autoSpaceDE w:val="0"/>
        <w:autoSpaceDN w:val="0"/>
        <w:spacing w:before="240" w:after="0" w:line="262" w:lineRule="auto"/>
        <w:ind w:left="420" w:right="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 w:right="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A35051" w:rsidRPr="00C66DF0" w:rsidRDefault="00C66DF0">
      <w:pPr>
        <w:autoSpaceDE w:val="0"/>
        <w:autoSpaceDN w:val="0"/>
        <w:spacing w:before="322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35051" w:rsidRPr="00C66DF0" w:rsidRDefault="00C66DF0" w:rsidP="005E752F">
      <w:pPr>
        <w:tabs>
          <w:tab w:val="left" w:pos="180"/>
        </w:tabs>
        <w:autoSpaceDE w:val="0"/>
        <w:autoSpaceDN w:val="0"/>
        <w:spacing w:before="166" w:after="0" w:line="262" w:lineRule="auto"/>
        <w:ind w:right="1152"/>
        <w:jc w:val="both"/>
        <w:rPr>
          <w:lang w:val="ru-RU"/>
        </w:rPr>
      </w:pPr>
      <w:r w:rsidRPr="00C66DF0">
        <w:rPr>
          <w:lang w:val="ru-RU"/>
        </w:rPr>
        <w:lastRenderedPageBreak/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A35051" w:rsidRPr="00C66DF0" w:rsidRDefault="00C66DF0" w:rsidP="005E752F">
      <w:pPr>
        <w:autoSpaceDE w:val="0"/>
        <w:autoSpaceDN w:val="0"/>
        <w:spacing w:before="178" w:after="0" w:line="271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A35051" w:rsidRPr="00C66DF0" w:rsidRDefault="00A35051" w:rsidP="005E752F">
      <w:pPr>
        <w:autoSpaceDE w:val="0"/>
        <w:autoSpaceDN w:val="0"/>
        <w:spacing w:after="108" w:line="220" w:lineRule="exact"/>
        <w:jc w:val="both"/>
        <w:rPr>
          <w:lang w:val="ru-RU"/>
        </w:rPr>
      </w:pPr>
    </w:p>
    <w:p w:rsidR="00A35051" w:rsidRPr="00C66DF0" w:rsidRDefault="00C66DF0" w:rsidP="005E752F">
      <w:pPr>
        <w:autoSpaceDE w:val="0"/>
        <w:autoSpaceDN w:val="0"/>
        <w:spacing w:after="0" w:line="271" w:lineRule="auto"/>
        <w:ind w:right="576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7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A35051" w:rsidRPr="00C66DF0" w:rsidRDefault="00C66DF0" w:rsidP="005E752F">
      <w:pPr>
        <w:autoSpaceDE w:val="0"/>
        <w:autoSpaceDN w:val="0"/>
        <w:spacing w:before="238" w:after="0" w:line="283" w:lineRule="auto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христианского нравственного идеала; объяснять «золотое правило нравственности» в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православной христианской традиции;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A35051" w:rsidRPr="00C66DF0" w:rsidRDefault="00C66DF0" w:rsidP="005E752F">
      <w:pPr>
        <w:autoSpaceDE w:val="0"/>
        <w:autoSpaceDN w:val="0"/>
        <w:spacing w:before="238" w:after="0"/>
        <w:ind w:right="86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Священном Писании Церкви —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священнослужителями;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A35051" w:rsidRPr="00C66DF0" w:rsidRDefault="00C66DF0" w:rsidP="005E752F">
      <w:pPr>
        <w:autoSpaceDE w:val="0"/>
        <w:autoSpaceDN w:val="0"/>
        <w:spacing w:before="240" w:after="0" w:line="262" w:lineRule="auto"/>
        <w:ind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нравственных поступков, совершаемых с опорой на этические нормы религиозной культуры и внутреннюю установку личности, поступать согласно своей совести;</w:t>
      </w:r>
    </w:p>
    <w:p w:rsidR="00A35051" w:rsidRPr="00C66DF0" w:rsidRDefault="00C66DF0" w:rsidP="005E752F">
      <w:pPr>
        <w:autoSpaceDE w:val="0"/>
        <w:autoSpaceDN w:val="0"/>
        <w:spacing w:after="0" w:line="281" w:lineRule="auto"/>
        <w:ind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Оте​</w:t>
      </w:r>
      <w:r w:rsidRPr="00C66DF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A35051" w:rsidRPr="00C66DF0" w:rsidRDefault="00C66DF0" w:rsidP="005E752F">
      <w:pPr>
        <w:autoSpaceDE w:val="0"/>
        <w:autoSpaceDN w:val="0"/>
        <w:spacing w:before="240" w:after="0" w:line="262" w:lineRule="auto"/>
        <w:ind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A35051" w:rsidRPr="00C66DF0" w:rsidRDefault="00A35051">
      <w:pPr>
        <w:autoSpaceDE w:val="0"/>
        <w:autoSpaceDN w:val="0"/>
        <w:spacing w:after="7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35051" w:rsidRPr="00C66DF0" w:rsidRDefault="00C66DF0">
      <w:pPr>
        <w:autoSpaceDE w:val="0"/>
        <w:autoSpaceDN w:val="0"/>
        <w:spacing w:before="346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35051" w:rsidRPr="00C66DF0" w:rsidRDefault="00C66DF0" w:rsidP="005E752F">
      <w:pPr>
        <w:tabs>
          <w:tab w:val="left" w:pos="180"/>
        </w:tabs>
        <w:autoSpaceDE w:val="0"/>
        <w:autoSpaceDN w:val="0"/>
        <w:spacing w:before="166" w:after="0" w:line="262" w:lineRule="auto"/>
        <w:ind w:right="-48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A35051" w:rsidRPr="00C66DF0" w:rsidRDefault="00C66DF0" w:rsidP="005E752F">
      <w:pPr>
        <w:autoSpaceDE w:val="0"/>
        <w:autoSpaceDN w:val="0"/>
        <w:spacing w:before="178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основы российской гражданской идентичности, испытывать чувство гордости за свою Родину;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национальную и гражданскую самоидентичность, осознавать свою этническую и национальную принадлежность;</w:t>
      </w:r>
    </w:p>
    <w:p w:rsidR="00A35051" w:rsidRPr="00C66DF0" w:rsidRDefault="00C66DF0" w:rsidP="005E752F">
      <w:pPr>
        <w:autoSpaceDE w:val="0"/>
        <w:autoSpaceDN w:val="0"/>
        <w:spacing w:before="240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гуманистических и демократических ценностных ориентаций; осознавать ценность человеческой жизни;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нравственных норм и ценностей как условия жизни личности, семьи, общества;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осознавать право гражданина РФ исповедовать любую традиционную религию или не исповедовать никакой ре​лигии;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оскорб​</w:t>
      </w:r>
      <w:r w:rsidRPr="00C66DF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ляющих других людей;</w:t>
      </w:r>
    </w:p>
    <w:p w:rsidR="00A35051" w:rsidRPr="00C66DF0" w:rsidRDefault="00C66DF0" w:rsidP="005E752F">
      <w:pPr>
        <w:autoSpaceDE w:val="0"/>
        <w:autoSpaceDN w:val="0"/>
        <w:spacing w:before="240" w:after="0" w:line="230" w:lineRule="auto"/>
        <w:ind w:left="420" w:right="-4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бережного отношения к материальным и духовным ценностям.</w:t>
      </w:r>
    </w:p>
    <w:p w:rsidR="00A35051" w:rsidRPr="00C66DF0" w:rsidRDefault="00C66DF0">
      <w:pPr>
        <w:autoSpaceDE w:val="0"/>
        <w:autoSpaceDN w:val="0"/>
        <w:spacing w:before="324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35051" w:rsidRPr="00C66DF0" w:rsidRDefault="00C66DF0" w:rsidP="005E752F">
      <w:pPr>
        <w:autoSpaceDE w:val="0"/>
        <w:autoSpaceDN w:val="0"/>
        <w:spacing w:before="226" w:after="0" w:line="262" w:lineRule="auto"/>
        <w:ind w:left="42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35051" w:rsidRPr="00C66DF0" w:rsidRDefault="00C66DF0" w:rsidP="005E752F">
      <w:pPr>
        <w:autoSpaceDE w:val="0"/>
        <w:autoSpaceDN w:val="0"/>
        <w:spacing w:before="238" w:after="0" w:line="281" w:lineRule="auto"/>
        <w:ind w:left="42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умения планировать, контролировать и оценивать учебные действия в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42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коммуникационных технологий для решения различных коммуникативных и познавательных</w:t>
      </w:r>
    </w:p>
    <w:p w:rsidR="00A35051" w:rsidRPr="00C66DF0" w:rsidRDefault="00A35051" w:rsidP="005E752F">
      <w:pPr>
        <w:autoSpaceDE w:val="0"/>
        <w:autoSpaceDN w:val="0"/>
        <w:spacing w:after="66" w:line="220" w:lineRule="exact"/>
        <w:ind w:right="12"/>
        <w:jc w:val="both"/>
        <w:rPr>
          <w:lang w:val="ru-RU"/>
        </w:rPr>
      </w:pPr>
    </w:p>
    <w:p w:rsidR="00A35051" w:rsidRPr="00C66DF0" w:rsidRDefault="00C66DF0" w:rsidP="005E752F">
      <w:pPr>
        <w:autoSpaceDE w:val="0"/>
        <w:autoSpaceDN w:val="0"/>
        <w:spacing w:after="0" w:line="230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задач;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35051" w:rsidRPr="00C66DF0" w:rsidRDefault="00C66DF0" w:rsidP="005E752F">
      <w:pPr>
        <w:autoSpaceDE w:val="0"/>
        <w:autoSpaceDN w:val="0"/>
        <w:spacing w:before="240" w:after="0" w:line="271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A35051" w:rsidRPr="00C66DF0" w:rsidRDefault="00C66DF0">
      <w:pPr>
        <w:autoSpaceDE w:val="0"/>
        <w:autoSpaceDN w:val="0"/>
        <w:spacing w:before="298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A35051" w:rsidRPr="00C66DF0" w:rsidRDefault="00C66DF0">
      <w:pPr>
        <w:autoSpaceDE w:val="0"/>
        <w:autoSpaceDN w:val="0"/>
        <w:spacing w:before="19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Познавательные УУД:</w:t>
      </w:r>
    </w:p>
    <w:p w:rsidR="00A35051" w:rsidRPr="00C66DF0" w:rsidRDefault="00C66DF0" w:rsidP="005E752F">
      <w:pPr>
        <w:autoSpaceDE w:val="0"/>
        <w:autoSpaceDN w:val="0"/>
        <w:spacing w:before="178" w:after="0" w:line="271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240"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144" w:right="86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240"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A35051" w:rsidRPr="00C66DF0" w:rsidRDefault="00C66DF0" w:rsidP="005E752F">
      <w:pPr>
        <w:autoSpaceDE w:val="0"/>
        <w:autoSpaceDN w:val="0"/>
        <w:spacing w:before="240" w:after="0" w:line="230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A35051" w:rsidRPr="00C66DF0" w:rsidRDefault="00C66DF0">
      <w:pPr>
        <w:autoSpaceDE w:val="0"/>
        <w:autoSpaceDN w:val="0"/>
        <w:spacing w:before="30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A35051" w:rsidRPr="00C66DF0" w:rsidRDefault="00C66DF0" w:rsidP="005E752F">
      <w:pPr>
        <w:autoSpaceDE w:val="0"/>
        <w:autoSpaceDN w:val="0"/>
        <w:spacing w:before="17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240" w:right="1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A35051" w:rsidRPr="00C66DF0" w:rsidRDefault="00C66DF0">
      <w:pPr>
        <w:autoSpaceDE w:val="0"/>
        <w:autoSpaceDN w:val="0"/>
        <w:spacing w:before="298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Коммуникативные УУД:</w:t>
      </w:r>
    </w:p>
    <w:p w:rsidR="00A35051" w:rsidRPr="00C66DF0" w:rsidRDefault="00C66DF0" w:rsidP="005E752F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выделения главной мысли религиозных притч, сказаний,</w:t>
      </w:r>
    </w:p>
    <w:p w:rsidR="00A35051" w:rsidRPr="00C66DF0" w:rsidRDefault="00C66DF0" w:rsidP="005E752F">
      <w:pPr>
        <w:autoSpaceDE w:val="0"/>
        <w:autoSpaceDN w:val="0"/>
        <w:spacing w:after="0" w:line="262" w:lineRule="auto"/>
        <w:ind w:left="420"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A35051" w:rsidRPr="00C66DF0" w:rsidRDefault="00C66DF0" w:rsidP="005E752F">
      <w:pPr>
        <w:autoSpaceDE w:val="0"/>
        <w:autoSpaceDN w:val="0"/>
        <w:spacing w:before="298" w:after="0" w:line="230" w:lineRule="auto"/>
        <w:ind w:left="18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lastRenderedPageBreak/>
        <w:t>Регулятивные УУД:</w:t>
      </w:r>
    </w:p>
    <w:p w:rsidR="00A35051" w:rsidRPr="00C66DF0" w:rsidRDefault="00C66DF0" w:rsidP="005E752F">
      <w:pPr>
        <w:autoSpaceDE w:val="0"/>
        <w:autoSpaceDN w:val="0"/>
        <w:spacing w:before="180" w:after="0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420" w:right="288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изменять себя, оценивать свои поступки, ориентируясь на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 w:right="144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A35051" w:rsidRPr="00C66DF0" w:rsidRDefault="00C66DF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A35051" w:rsidRPr="00C66DF0" w:rsidRDefault="00C66DF0" w:rsidP="005E752F">
      <w:pPr>
        <w:autoSpaceDE w:val="0"/>
        <w:autoSpaceDN w:val="0"/>
        <w:spacing w:before="178" w:after="0" w:line="271" w:lineRule="auto"/>
        <w:ind w:left="420" w:right="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A35051" w:rsidRPr="00C66DF0" w:rsidRDefault="00C66DF0" w:rsidP="005E752F">
      <w:pPr>
        <w:autoSpaceDE w:val="0"/>
        <w:autoSpaceDN w:val="0"/>
        <w:spacing w:before="240" w:after="0" w:line="262" w:lineRule="auto"/>
        <w:ind w:left="420" w:right="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 w:right="3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A35051" w:rsidRPr="00C66DF0" w:rsidRDefault="00C66DF0">
      <w:pPr>
        <w:autoSpaceDE w:val="0"/>
        <w:autoSpaceDN w:val="0"/>
        <w:spacing w:before="322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35051" w:rsidRPr="00C66DF0" w:rsidRDefault="00C66DF0" w:rsidP="005E752F">
      <w:pPr>
        <w:tabs>
          <w:tab w:val="left" w:pos="180"/>
        </w:tabs>
        <w:autoSpaceDE w:val="0"/>
        <w:autoSpaceDN w:val="0"/>
        <w:spacing w:before="166" w:after="0" w:line="262" w:lineRule="auto"/>
        <w:ind w:right="-7"/>
        <w:jc w:val="both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A35051" w:rsidRPr="00C66DF0" w:rsidRDefault="00C66DF0" w:rsidP="005E752F">
      <w:pPr>
        <w:autoSpaceDE w:val="0"/>
        <w:autoSpaceDN w:val="0"/>
        <w:spacing w:before="298" w:after="0" w:line="271" w:lineRule="auto"/>
        <w:ind w:left="420"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left="420"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A35051" w:rsidRPr="00C66DF0" w:rsidRDefault="00A35051" w:rsidP="005E752F">
      <w:pPr>
        <w:autoSpaceDE w:val="0"/>
        <w:autoSpaceDN w:val="0"/>
        <w:spacing w:after="66" w:line="220" w:lineRule="exact"/>
        <w:ind w:right="-7"/>
        <w:jc w:val="both"/>
        <w:rPr>
          <w:lang w:val="ru-RU"/>
        </w:rPr>
      </w:pPr>
    </w:p>
    <w:p w:rsidR="00A35051" w:rsidRPr="00C66DF0" w:rsidRDefault="00C66DF0" w:rsidP="005E752F">
      <w:pPr>
        <w:autoSpaceDE w:val="0"/>
        <w:autoSpaceDN w:val="0"/>
        <w:spacing w:after="0" w:line="271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A35051" w:rsidRPr="00C66DF0" w:rsidRDefault="00C66DF0" w:rsidP="005E752F">
      <w:pPr>
        <w:autoSpaceDE w:val="0"/>
        <w:autoSpaceDN w:val="0"/>
        <w:spacing w:before="240" w:after="0" w:line="262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осмысления и нравственной оценки поступков, поведения (своих и других людей) с позиций исламской этики;</w:t>
      </w:r>
    </w:p>
    <w:p w:rsidR="00A35051" w:rsidRPr="00C66DF0" w:rsidRDefault="00C66DF0" w:rsidP="005E752F">
      <w:pPr>
        <w:autoSpaceDE w:val="0"/>
        <w:autoSpaceDN w:val="0"/>
        <w:spacing w:before="240" w:after="0" w:line="262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Священном Коране и сунне — примерах из жизни пророка Мухаммада; о праведных предках, о ритуальной практике в исламе (намаз, хадж, пост, закят, дуа, зикр);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назначении и устройстве мечети (минбар, михраб), нормах поведения в мечети, общения с верующими и служителями ислама;</w:t>
      </w:r>
    </w:p>
    <w:p w:rsidR="00A35051" w:rsidRPr="00C66DF0" w:rsidRDefault="00C66DF0" w:rsidP="005E752F">
      <w:pPr>
        <w:autoSpaceDE w:val="0"/>
        <w:autoSpaceDN w:val="0"/>
        <w:spacing w:before="238" w:after="0" w:line="230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праздниках в исламе (Ураза-байрам, Курбан-байрам, Маулид);</w:t>
      </w:r>
    </w:p>
    <w:p w:rsidR="00A35051" w:rsidRPr="00C66DF0" w:rsidRDefault="00C66DF0" w:rsidP="005E752F">
      <w:pPr>
        <w:autoSpaceDE w:val="0"/>
        <w:autoSpaceDN w:val="0"/>
        <w:spacing w:before="238" w:after="0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исламскую символику, объяснять своими словами её смысл и охарактеризовать назначение исламского орнамента;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A35051" w:rsidRPr="00C66DF0" w:rsidRDefault="00C66DF0" w:rsidP="005E752F">
      <w:pPr>
        <w:autoSpaceDE w:val="0"/>
        <w:autoSpaceDN w:val="0"/>
        <w:spacing w:before="238" w:after="0" w:line="274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A35051" w:rsidRPr="00C66DF0" w:rsidRDefault="00C66DF0" w:rsidP="005E752F">
      <w:pPr>
        <w:autoSpaceDE w:val="0"/>
        <w:autoSpaceDN w:val="0"/>
        <w:spacing w:before="238" w:after="0" w:line="271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A35051" w:rsidRPr="00C66DF0" w:rsidRDefault="00C66DF0" w:rsidP="005E752F">
      <w:pPr>
        <w:autoSpaceDE w:val="0"/>
        <w:autoSpaceDN w:val="0"/>
        <w:spacing w:before="238" w:after="0" w:line="262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нравственных поступков, совершаемых с опорой на этические нормы религиозной культуры и внутреннюю установку личности поступать согласно своей совести;</w:t>
      </w:r>
    </w:p>
    <w:p w:rsidR="00A35051" w:rsidRPr="00C66DF0" w:rsidRDefault="00C66DF0" w:rsidP="005E752F">
      <w:pPr>
        <w:autoSpaceDE w:val="0"/>
        <w:autoSpaceDN w:val="0"/>
        <w:spacing w:before="238" w:after="0" w:line="281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Оте​</w:t>
      </w:r>
      <w:r w:rsidRPr="00C66DF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A35051" w:rsidRPr="00C66DF0" w:rsidRDefault="00A35051" w:rsidP="005E752F">
      <w:pPr>
        <w:autoSpaceDE w:val="0"/>
        <w:autoSpaceDN w:val="0"/>
        <w:spacing w:after="108" w:line="220" w:lineRule="exact"/>
        <w:ind w:right="-7"/>
        <w:jc w:val="both"/>
        <w:rPr>
          <w:lang w:val="ru-RU"/>
        </w:rPr>
      </w:pPr>
    </w:p>
    <w:p w:rsidR="00A35051" w:rsidRPr="00C66DF0" w:rsidRDefault="00C66DF0" w:rsidP="00CD43ED">
      <w:pPr>
        <w:autoSpaceDE w:val="0"/>
        <w:autoSpaceDN w:val="0"/>
        <w:spacing w:after="0" w:line="271" w:lineRule="auto"/>
        <w:ind w:right="-7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  <w:r w:rsidR="00CD43ED">
        <w:rPr>
          <w:rFonts w:ascii="Times New Roman" w:eastAsia="Times New Roman" w:hAnsi="Times New Roman"/>
          <w:color w:val="000000"/>
          <w:sz w:val="24"/>
          <w:lang w:val="ru-RU"/>
        </w:rPr>
        <w:t>\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A35051" w:rsidRPr="00C66DF0" w:rsidRDefault="00A35051" w:rsidP="005E752F">
      <w:pPr>
        <w:ind w:right="-7"/>
        <w:jc w:val="both"/>
        <w:rPr>
          <w:lang w:val="ru-RU"/>
        </w:rPr>
        <w:sectPr w:rsidR="00A35051" w:rsidRPr="00C66DF0">
          <w:pgSz w:w="11900" w:h="16840"/>
          <w:pgMar w:top="328" w:right="898" w:bottom="1440" w:left="1086" w:header="720" w:footer="720" w:gutter="0"/>
          <w:cols w:space="720" w:equalWidth="0">
            <w:col w:w="9916" w:space="0"/>
          </w:cols>
          <w:docGrid w:linePitch="360"/>
        </w:sectPr>
      </w:pPr>
    </w:p>
    <w:p w:rsidR="00A35051" w:rsidRPr="00C66DF0" w:rsidRDefault="00A35051">
      <w:pPr>
        <w:autoSpaceDE w:val="0"/>
        <w:autoSpaceDN w:val="0"/>
        <w:spacing w:after="7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35051" w:rsidRPr="00C66DF0" w:rsidRDefault="00C66DF0">
      <w:pPr>
        <w:autoSpaceDE w:val="0"/>
        <w:autoSpaceDN w:val="0"/>
        <w:spacing w:before="346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35051" w:rsidRPr="00C66DF0" w:rsidRDefault="00C66DF0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A35051" w:rsidRPr="00C66DF0" w:rsidRDefault="00C66DF0">
      <w:pPr>
        <w:autoSpaceDE w:val="0"/>
        <w:autoSpaceDN w:val="0"/>
        <w:spacing w:before="370" w:after="0" w:line="262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основы российской гражданской идентичности, испытывать чувство гордости за свою Родину;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национальную и гражданскую самоидентичность, осознавать свою этническую и национальную принадлежность;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гуманистических и демократических ценностных ориентаций; осознавать ценность человеческой жизни;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нравственных норм и ценностей как условия жизни личности, семьи, общества;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осознавать право гражданина РФ исповедовать любую традиционную религию или не исповедовать никакой ре​лигии;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оскорб​</w:t>
      </w:r>
      <w:r w:rsidRPr="00C66DF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ляющих других людей;</w:t>
      </w:r>
    </w:p>
    <w:p w:rsidR="00A35051" w:rsidRPr="00C66DF0" w:rsidRDefault="00C66DF0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бережного отношения к материальным и духовным ценностям.</w:t>
      </w:r>
    </w:p>
    <w:p w:rsidR="00A35051" w:rsidRPr="00C66DF0" w:rsidRDefault="00C66DF0">
      <w:pPr>
        <w:autoSpaceDE w:val="0"/>
        <w:autoSpaceDN w:val="0"/>
        <w:spacing w:before="322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35051" w:rsidRPr="00C66DF0" w:rsidRDefault="00C66DF0">
      <w:pPr>
        <w:autoSpaceDE w:val="0"/>
        <w:autoSpaceDN w:val="0"/>
        <w:spacing w:before="226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35051" w:rsidRPr="00C66DF0" w:rsidRDefault="00C66DF0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умения планировать, контролировать и оценивать учебные действия в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35051" w:rsidRPr="00C66DF0" w:rsidRDefault="00C66DF0" w:rsidP="00CD43ED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187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 w:right="76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A35051" w:rsidRPr="00C66DF0" w:rsidRDefault="00C66DF0">
      <w:pPr>
        <w:autoSpaceDE w:val="0"/>
        <w:autoSpaceDN w:val="0"/>
        <w:spacing w:before="67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Познавательные УУД: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144" w:right="864"/>
        <w:jc w:val="center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24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A35051" w:rsidRPr="00C66DF0" w:rsidRDefault="00C66DF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A35051" w:rsidRPr="00C66DF0" w:rsidRDefault="00C66DF0">
      <w:pPr>
        <w:autoSpaceDE w:val="0"/>
        <w:autoSpaceDN w:val="0"/>
        <w:spacing w:before="370" w:after="0" w:line="262" w:lineRule="auto"/>
        <w:ind w:left="240" w:right="158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A35051" w:rsidRPr="00C66DF0" w:rsidRDefault="00C66DF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находить дополнительную информацию к основному учебному материалу в разных</w:t>
      </w:r>
    </w:p>
    <w:p w:rsidR="00A35051" w:rsidRPr="00C66DF0" w:rsidRDefault="00A35051">
      <w:pPr>
        <w:autoSpaceDE w:val="0"/>
        <w:autoSpaceDN w:val="0"/>
        <w:spacing w:after="66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информационных источниках, в том числе в Интернете (в условиях контролируемого входа);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Коммуникативные УУД: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 w:right="14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Регулятивные УУД:</w:t>
      </w:r>
    </w:p>
    <w:p w:rsidR="00A35051" w:rsidRPr="00C66DF0" w:rsidRDefault="00C66DF0">
      <w:pPr>
        <w:autoSpaceDE w:val="0"/>
        <w:autoSpaceDN w:val="0"/>
        <w:spacing w:before="370" w:after="0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изменять себя, оценивать свои поступки, ориентируясь на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lastRenderedPageBreak/>
        <w:t>Совместная деятельность: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A35051" w:rsidRPr="00C66DF0" w:rsidRDefault="00C66DF0">
      <w:pPr>
        <w:autoSpaceDE w:val="0"/>
        <w:autoSpaceDN w:val="0"/>
        <w:spacing w:after="0" w:line="262" w:lineRule="auto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A35051" w:rsidRPr="00C66DF0" w:rsidRDefault="00C66DF0">
      <w:pPr>
        <w:autoSpaceDE w:val="0"/>
        <w:autoSpaceDN w:val="0"/>
        <w:spacing w:before="322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35051" w:rsidRPr="00C66DF0" w:rsidRDefault="00C66DF0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7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88" w:right="864"/>
        <w:jc w:val="center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A35051" w:rsidRPr="00C66DF0" w:rsidRDefault="00C66DF0">
      <w:pPr>
        <w:autoSpaceDE w:val="0"/>
        <w:autoSpaceDN w:val="0"/>
        <w:spacing w:before="238" w:after="0" w:line="281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нравственных категорий в буддийской культуре, традиции (сострадание, милосердие, любовь, ответственность, благие и неблагие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и«правильное действие»;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A35051" w:rsidRPr="00C66DF0" w:rsidRDefault="00C66DF0">
      <w:pPr>
        <w:autoSpaceDE w:val="0"/>
        <w:autoSpaceDN w:val="0"/>
        <w:spacing w:before="238" w:after="0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своими словами первоначальные представления о мировоззрении (картине мира) в буддийской культуре, учении о Будде (буддах), бодхисаттвах, Вселенной, человеке, обществе, сангхе, сансаре и нирване; понимание ценности любой формы жизни как связанной с ценностью человеческой жизни и бытия;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буддийских писаниях, ламах, службах; смысле принятия, восьмеричном пути и карме;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A35051" w:rsidRPr="00C66DF0" w:rsidRDefault="00C66DF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праздниках в буддизме, аскезе;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буддийскую символику, объяснять своими словами её смысл и значение в буддийской культуре;</w:t>
      </w:r>
    </w:p>
    <w:p w:rsidR="00A35051" w:rsidRPr="00C66DF0" w:rsidRDefault="00C66DF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художественной культуре в буддийской традиции;</w:t>
      </w:r>
    </w:p>
    <w:p w:rsidR="00A35051" w:rsidRPr="00C66DF0" w:rsidRDefault="00A35051">
      <w:pPr>
        <w:autoSpaceDE w:val="0"/>
        <w:autoSpaceDN w:val="0"/>
        <w:spacing w:after="10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71" w:lineRule="auto"/>
        <w:ind w:right="836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right="288"/>
        <w:jc w:val="center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нравственных поступков, совершаемых с опорой на этические нормы религиозной культуры и внутреннюю установку личности, поступать согласно своей совести;</w:t>
      </w:r>
    </w:p>
    <w:p w:rsidR="00A35051" w:rsidRPr="00C66DF0" w:rsidRDefault="00C66DF0">
      <w:pPr>
        <w:autoSpaceDE w:val="0"/>
        <w:autoSpaceDN w:val="0"/>
        <w:spacing w:before="240" w:after="0" w:line="281" w:lineRule="auto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A35051" w:rsidRPr="00C66DF0" w:rsidRDefault="00A35051">
      <w:pPr>
        <w:rPr>
          <w:lang w:val="ru-RU"/>
        </w:rPr>
        <w:sectPr w:rsidR="00A35051" w:rsidRPr="00C66DF0">
          <w:pgSz w:w="11900" w:h="16840"/>
          <w:pgMar w:top="328" w:right="842" w:bottom="1440" w:left="1086" w:header="720" w:footer="720" w:gutter="0"/>
          <w:cols w:space="720" w:equalWidth="0">
            <w:col w:w="9972" w:space="0"/>
          </w:cols>
          <w:docGrid w:linePitch="360"/>
        </w:sectPr>
      </w:pPr>
    </w:p>
    <w:p w:rsidR="00A35051" w:rsidRPr="00C66DF0" w:rsidRDefault="00A35051">
      <w:pPr>
        <w:autoSpaceDE w:val="0"/>
        <w:autoSpaceDN w:val="0"/>
        <w:spacing w:after="7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35051" w:rsidRPr="00C66DF0" w:rsidRDefault="00C66DF0">
      <w:pPr>
        <w:autoSpaceDE w:val="0"/>
        <w:autoSpaceDN w:val="0"/>
        <w:spacing w:before="346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35051" w:rsidRPr="00C66DF0" w:rsidRDefault="00C66DF0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A35051" w:rsidRPr="00C66DF0" w:rsidRDefault="00C66DF0">
      <w:pPr>
        <w:autoSpaceDE w:val="0"/>
        <w:autoSpaceDN w:val="0"/>
        <w:spacing w:before="370" w:after="0" w:line="262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основы российской гражданской идентичности, испытывать чувство гордости за свою Родину;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национальную и гражданскую самоидентичность, осознавать свою этническую и национальную принадлежность;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гуманистических и демократических ценностных ориентаций; осознавать ценность человеческой жизни;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нравственных норм и ценностей как условия жизни личности, семьи, общества;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осознавать право гражданина РФ исповедовать любую традиционную религию или не исповедовать никакой ре​лигии;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оскорб​</w:t>
      </w:r>
      <w:r w:rsidRPr="00C66DF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ляющих других людей;</w:t>
      </w:r>
    </w:p>
    <w:p w:rsidR="00A35051" w:rsidRPr="00C66DF0" w:rsidRDefault="00C66DF0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бережного отношения к материальным и духовным ценностям.</w:t>
      </w:r>
    </w:p>
    <w:p w:rsidR="00A35051" w:rsidRPr="00C66DF0" w:rsidRDefault="00C66DF0">
      <w:pPr>
        <w:autoSpaceDE w:val="0"/>
        <w:autoSpaceDN w:val="0"/>
        <w:spacing w:before="322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35051" w:rsidRPr="00C66DF0" w:rsidRDefault="00C66DF0">
      <w:pPr>
        <w:autoSpaceDE w:val="0"/>
        <w:autoSpaceDN w:val="0"/>
        <w:spacing w:before="226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35051" w:rsidRPr="00C66DF0" w:rsidRDefault="00C66DF0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умения планировать, контролировать и оценивать учебные действия в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35051" w:rsidRPr="00C66DF0" w:rsidRDefault="00C66DF0" w:rsidP="00CD43ED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187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 w:right="76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A35051" w:rsidRPr="00C66DF0" w:rsidRDefault="00C66DF0">
      <w:pPr>
        <w:autoSpaceDE w:val="0"/>
        <w:autoSpaceDN w:val="0"/>
        <w:spacing w:before="67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Познавательные УУД: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144" w:right="864"/>
        <w:jc w:val="center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24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A35051" w:rsidRPr="00C66DF0" w:rsidRDefault="00C66DF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A35051" w:rsidRPr="00C66DF0" w:rsidRDefault="00C66DF0">
      <w:pPr>
        <w:autoSpaceDE w:val="0"/>
        <w:autoSpaceDN w:val="0"/>
        <w:spacing w:before="370" w:after="0" w:line="262" w:lineRule="auto"/>
        <w:ind w:left="240" w:right="158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A35051" w:rsidRPr="00C66DF0" w:rsidRDefault="00C66DF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находить дополнительную информацию к основному учебному материалу в разных</w:t>
      </w:r>
    </w:p>
    <w:p w:rsidR="00A35051" w:rsidRPr="00C66DF0" w:rsidRDefault="00A35051">
      <w:pPr>
        <w:autoSpaceDE w:val="0"/>
        <w:autoSpaceDN w:val="0"/>
        <w:spacing w:after="66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информационных источниках, в том числе в Интернете (в условиях контролируемого входа);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Коммуникативные УУД: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 w:right="14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Регулятивные УУД:</w:t>
      </w:r>
    </w:p>
    <w:p w:rsidR="00A35051" w:rsidRPr="00C66DF0" w:rsidRDefault="00C66DF0">
      <w:pPr>
        <w:autoSpaceDE w:val="0"/>
        <w:autoSpaceDN w:val="0"/>
        <w:spacing w:before="370" w:after="0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изменять себя, оценивать свои поступки, ориентируясь на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A35051" w:rsidRPr="00C66DF0" w:rsidRDefault="00C66DF0">
      <w:pPr>
        <w:autoSpaceDE w:val="0"/>
        <w:autoSpaceDN w:val="0"/>
        <w:spacing w:after="0" w:line="262" w:lineRule="auto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A35051" w:rsidRPr="00C66DF0" w:rsidRDefault="00C66DF0">
      <w:pPr>
        <w:autoSpaceDE w:val="0"/>
        <w:autoSpaceDN w:val="0"/>
        <w:spacing w:before="322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35051" w:rsidRPr="00C66DF0" w:rsidRDefault="00C66DF0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7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115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A35051" w:rsidRPr="00C66DF0" w:rsidRDefault="00C66DF0">
      <w:pPr>
        <w:autoSpaceDE w:val="0"/>
        <w:autoSpaceDN w:val="0"/>
        <w:spacing w:before="238" w:after="0" w:line="281" w:lineRule="auto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нравственности» в иудейской религиозной традиции;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осмысления и нравственной оценки поступков, поведения (своих и других людей) с позиций иудейской этики;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священных текстах иудаизма — Торе и Танахе, о Талмуде, произведениях выдающихся деятелей иудаизма, богослужениях, молитвах;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назначении и устройстве синагоги, о раввинах, нормах поведения в синагоге, общения с мирянами и раввинами;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об иудейских праздниках (не менее четырёх, включая Рош-а-Шана, Йом-Киппур, Суккот, Песах), постах, назначении поста;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иудейскую символику, объяснять своими словами её смысл (магендовид) и значение в еврейской культуре;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A35051" w:rsidRPr="00C66DF0" w:rsidRDefault="00A35051">
      <w:pPr>
        <w:autoSpaceDE w:val="0"/>
        <w:autoSpaceDN w:val="0"/>
        <w:spacing w:after="10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71" w:lineRule="auto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right="7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right="144"/>
        <w:jc w:val="center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нравственных поступков, совершаемых с опорой на этические нормы религиозной культуры и внутреннюю установку личности, поступать согласно своей совести;</w:t>
      </w:r>
    </w:p>
    <w:p w:rsidR="00A35051" w:rsidRPr="00C66DF0" w:rsidRDefault="00C66DF0">
      <w:pPr>
        <w:autoSpaceDE w:val="0"/>
        <w:autoSpaceDN w:val="0"/>
        <w:spacing w:before="240" w:after="0" w:line="281" w:lineRule="auto"/>
        <w:ind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Оте​</w:t>
      </w:r>
      <w:r w:rsidRPr="00C66DF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A35051" w:rsidRPr="00C66DF0" w:rsidRDefault="00A35051">
      <w:pPr>
        <w:autoSpaceDE w:val="0"/>
        <w:autoSpaceDN w:val="0"/>
        <w:spacing w:after="7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35051" w:rsidRPr="00C66DF0" w:rsidRDefault="00C66DF0">
      <w:pPr>
        <w:autoSpaceDE w:val="0"/>
        <w:autoSpaceDN w:val="0"/>
        <w:spacing w:before="346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35051" w:rsidRPr="00C66DF0" w:rsidRDefault="00C66DF0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A35051" w:rsidRPr="00C66DF0" w:rsidRDefault="00C66DF0">
      <w:pPr>
        <w:autoSpaceDE w:val="0"/>
        <w:autoSpaceDN w:val="0"/>
        <w:spacing w:before="370" w:after="0" w:line="262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основы российской гражданской идентичности, испытывать чувство гордости за свою Родину;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национальную и гражданскую самоидентичность, осознавать свою этническую и национальную принадлежность;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гуманистических и демократических ценностных ориентаций; осознавать ценность человеческой жизни;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нравственных норм и ценностей как условия жизни личности, семьи, общества;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осознавать право гражданина РФ исповедовать любую традиционную религию или не исповедовать никакой ре​лигии;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оскорб​</w:t>
      </w:r>
      <w:r w:rsidRPr="00C66DF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ляющих других людей;</w:t>
      </w:r>
    </w:p>
    <w:p w:rsidR="00A35051" w:rsidRPr="00C66DF0" w:rsidRDefault="00C66DF0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бережного отношения к материальным и духовным ценностям.</w:t>
      </w:r>
    </w:p>
    <w:p w:rsidR="00A35051" w:rsidRPr="00C66DF0" w:rsidRDefault="00C66DF0">
      <w:pPr>
        <w:autoSpaceDE w:val="0"/>
        <w:autoSpaceDN w:val="0"/>
        <w:spacing w:before="322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35051" w:rsidRPr="00C66DF0" w:rsidRDefault="00C66DF0">
      <w:pPr>
        <w:autoSpaceDE w:val="0"/>
        <w:autoSpaceDN w:val="0"/>
        <w:spacing w:before="226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35051" w:rsidRPr="00C66DF0" w:rsidRDefault="00C66DF0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умения планировать, контролировать и оценивать учебные действия в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</w:t>
      </w:r>
    </w:p>
    <w:p w:rsidR="00A35051" w:rsidRPr="00C66DF0" w:rsidRDefault="00A35051">
      <w:pPr>
        <w:rPr>
          <w:lang w:val="ru-RU"/>
        </w:rPr>
        <w:sectPr w:rsidR="00A35051" w:rsidRPr="00C66DF0">
          <w:pgSz w:w="11900" w:h="16840"/>
          <w:pgMar w:top="298" w:right="650" w:bottom="4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35051" w:rsidRPr="00C66DF0" w:rsidRDefault="00A35051">
      <w:pPr>
        <w:autoSpaceDE w:val="0"/>
        <w:autoSpaceDN w:val="0"/>
        <w:spacing w:after="66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62" w:lineRule="auto"/>
        <w:ind w:left="24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коммуникационных технологий для решения различных коммуникативных и познавательных задач;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187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 w:right="76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A35051" w:rsidRPr="00C66DF0" w:rsidRDefault="00C66DF0">
      <w:pPr>
        <w:autoSpaceDE w:val="0"/>
        <w:autoSpaceDN w:val="0"/>
        <w:spacing w:before="67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Познавательные УУД: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144" w:right="864"/>
        <w:jc w:val="center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24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A35051" w:rsidRPr="00C66DF0" w:rsidRDefault="00C66DF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A35051" w:rsidRPr="00C66DF0" w:rsidRDefault="00C66DF0">
      <w:pPr>
        <w:autoSpaceDE w:val="0"/>
        <w:autoSpaceDN w:val="0"/>
        <w:spacing w:before="370" w:after="0" w:line="262" w:lineRule="auto"/>
        <w:ind w:left="240" w:right="158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A35051" w:rsidRPr="00C66DF0" w:rsidRDefault="00C66DF0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находить дополнительную информацию к основному учебному материалу в разных</w:t>
      </w:r>
    </w:p>
    <w:p w:rsidR="00A35051" w:rsidRPr="00C66DF0" w:rsidRDefault="00C66DF0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информационных источниках, в том числе в Интернете (в условиях контролируемого входа);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Коммуникативные УУД: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 w:right="142"/>
        <w:jc w:val="both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Регулятивные УУД:</w:t>
      </w:r>
    </w:p>
    <w:p w:rsidR="00A35051" w:rsidRPr="00C66DF0" w:rsidRDefault="00C66DF0">
      <w:pPr>
        <w:autoSpaceDE w:val="0"/>
        <w:autoSpaceDN w:val="0"/>
        <w:spacing w:before="370" w:after="0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изменять себя, оценивать свои поступки, ориентируясь на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A35051" w:rsidRPr="00C66DF0" w:rsidRDefault="00C66DF0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A35051" w:rsidRPr="00C66DF0" w:rsidRDefault="00C66DF0">
      <w:pPr>
        <w:autoSpaceDE w:val="0"/>
        <w:autoSpaceDN w:val="0"/>
        <w:spacing w:before="730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24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A35051" w:rsidRPr="00C66DF0" w:rsidRDefault="00A35051">
      <w:pPr>
        <w:rPr>
          <w:lang w:val="ru-RU"/>
        </w:rPr>
        <w:sectPr w:rsidR="00A35051" w:rsidRPr="00C66DF0">
          <w:pgSz w:w="11900" w:h="16840"/>
          <w:pgMar w:top="286" w:right="712" w:bottom="512" w:left="846" w:header="720" w:footer="720" w:gutter="0"/>
          <w:cols w:space="720" w:equalWidth="0">
            <w:col w:w="10342" w:space="0"/>
          </w:cols>
          <w:docGrid w:linePitch="360"/>
        </w:sectPr>
      </w:pPr>
    </w:p>
    <w:p w:rsidR="00A35051" w:rsidRPr="00C66DF0" w:rsidRDefault="00A35051">
      <w:pPr>
        <w:autoSpaceDE w:val="0"/>
        <w:autoSpaceDN w:val="0"/>
        <w:spacing w:after="10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262" w:lineRule="auto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A35051" w:rsidRPr="00C66DF0" w:rsidRDefault="00C66DF0">
      <w:pPr>
        <w:autoSpaceDE w:val="0"/>
        <w:autoSpaceDN w:val="0"/>
        <w:spacing w:before="322"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35051" w:rsidRPr="00C66DF0" w:rsidRDefault="00C66DF0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C66DF0">
        <w:rPr>
          <w:lang w:val="ru-RU"/>
        </w:rPr>
        <w:tab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образовательной программы модуля «Основы религиозных культур народов России» должны отражать сформированность умений:</w:t>
      </w:r>
    </w:p>
    <w:p w:rsidR="00A35051" w:rsidRPr="00C66DF0" w:rsidRDefault="00C66DF0">
      <w:pPr>
        <w:autoSpaceDE w:val="0"/>
        <w:autoSpaceDN w:val="0"/>
        <w:spacing w:before="370" w:after="0" w:line="271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7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A35051" w:rsidRPr="00C66DF0" w:rsidRDefault="00C66DF0">
      <w:pPr>
        <w:autoSpaceDE w:val="0"/>
        <w:autoSpaceDN w:val="0"/>
        <w:spacing w:before="238" w:after="0"/>
        <w:ind w:left="420" w:right="288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соотносить нравственные формы поведения с нравственными нормами, заповедями в традиционных религиях народов России;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рассказывать о священных писаниях традиционных религий народов России (Библия, Коран, Трипитака (Ганджур), Танах), хранителях предания и служителях религиозного культа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(священники, муллы, ламы, раввины), религиозных обрядах, ритуалах, обычаях (1—2 примера);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A35051" w:rsidRPr="00C66DF0" w:rsidRDefault="00C66DF0">
      <w:pPr>
        <w:autoSpaceDE w:val="0"/>
        <w:autoSpaceDN w:val="0"/>
        <w:spacing w:before="238" w:after="0"/>
        <w:ind w:left="42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</w:t>
      </w:r>
    </w:p>
    <w:p w:rsidR="00A35051" w:rsidRPr="00C66DF0" w:rsidRDefault="00C66DF0">
      <w:pPr>
        <w:autoSpaceDE w:val="0"/>
        <w:autoSpaceDN w:val="0"/>
        <w:spacing w:after="0" w:line="230" w:lineRule="auto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значение в религиозной культуре;</w:t>
      </w:r>
    </w:p>
    <w:p w:rsidR="00A35051" w:rsidRPr="00C66DF0" w:rsidRDefault="00C66DF0">
      <w:pPr>
        <w:autoSpaceDE w:val="0"/>
        <w:autoSpaceDN w:val="0"/>
        <w:spacing w:before="238" w:after="0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рассказывать о художественной культуре традиционных религий народов России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(православные иконы, исламская каллиграфия, буддийская танкопись);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A35051" w:rsidRPr="00C66DF0" w:rsidRDefault="00C66DF0">
      <w:pPr>
        <w:autoSpaceDE w:val="0"/>
        <w:autoSpaceDN w:val="0"/>
        <w:spacing w:before="238" w:after="0" w:line="271" w:lineRule="auto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A35051" w:rsidRPr="00C66DF0" w:rsidRDefault="00C66DF0">
      <w:pPr>
        <w:autoSpaceDE w:val="0"/>
        <w:autoSpaceDN w:val="0"/>
        <w:spacing w:before="240" w:after="0" w:line="262" w:lineRule="auto"/>
        <w:ind w:right="432"/>
        <w:jc w:val="center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нравственных поступков, совершаемых с опорой на этические нормы религиозной культуры и внутреннюю установку личности поступать согласно своей совести;</w:t>
      </w:r>
    </w:p>
    <w:p w:rsidR="00A35051" w:rsidRPr="00C66DF0" w:rsidRDefault="00C66DF0">
      <w:pPr>
        <w:autoSpaceDE w:val="0"/>
        <w:autoSpaceDN w:val="0"/>
        <w:spacing w:before="238" w:after="0" w:line="281" w:lineRule="auto"/>
        <w:ind w:right="144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right="576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A35051" w:rsidRPr="00C66DF0" w:rsidRDefault="00C66DF0">
      <w:pPr>
        <w:autoSpaceDE w:val="0"/>
        <w:autoSpaceDN w:val="0"/>
        <w:spacing w:before="238" w:after="0" w:line="262" w:lineRule="auto"/>
        <w:ind w:right="432"/>
        <w:rPr>
          <w:lang w:val="ru-RU"/>
        </w:rPr>
      </w:pPr>
      <w:r w:rsidRPr="00C66DF0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A35051" w:rsidRPr="00C66DF0" w:rsidRDefault="00A35051">
      <w:pPr>
        <w:rPr>
          <w:lang w:val="ru-RU"/>
        </w:rPr>
        <w:sectPr w:rsidR="00A35051" w:rsidRPr="00C66DF0">
          <w:pgSz w:w="11900" w:h="16840"/>
          <w:pgMar w:top="286" w:right="692" w:bottom="1440" w:left="1086" w:header="720" w:footer="720" w:gutter="0"/>
          <w:cols w:space="720" w:equalWidth="0">
            <w:col w:w="10122" w:space="0"/>
          </w:cols>
          <w:docGrid w:linePitch="360"/>
        </w:sectPr>
      </w:pPr>
    </w:p>
    <w:p w:rsidR="00CD43ED" w:rsidRPr="00C66DF0" w:rsidRDefault="00CD43ED">
      <w:pPr>
        <w:autoSpaceDE w:val="0"/>
        <w:autoSpaceDN w:val="0"/>
        <w:spacing w:after="64" w:line="220" w:lineRule="exact"/>
        <w:rPr>
          <w:lang w:val="ru-RU"/>
        </w:rPr>
      </w:pPr>
    </w:p>
    <w:p w:rsidR="00A35051" w:rsidRDefault="00C66DF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2103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334"/>
        <w:gridCol w:w="530"/>
        <w:gridCol w:w="1104"/>
        <w:gridCol w:w="1140"/>
        <w:gridCol w:w="804"/>
        <w:gridCol w:w="4720"/>
        <w:gridCol w:w="1020"/>
        <w:gridCol w:w="1382"/>
        <w:gridCol w:w="1382"/>
        <w:gridCol w:w="1382"/>
        <w:gridCol w:w="1382"/>
        <w:gridCol w:w="1382"/>
      </w:tblGrid>
      <w:tr w:rsidR="00A35051" w:rsidTr="007E2EE7">
        <w:trPr>
          <w:gridAfter w:val="4"/>
          <w:wAfter w:w="5528" w:type="dxa"/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A35051" w:rsidTr="007E2EE7">
        <w:trPr>
          <w:gridAfter w:val="4"/>
          <w:wAfter w:w="5528" w:type="dxa"/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4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4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</w:tr>
      <w:tr w:rsidR="00A35051" w:rsidTr="007E2EE7">
        <w:trPr>
          <w:gridAfter w:val="4"/>
          <w:wAfter w:w="5528" w:type="dxa"/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Основы православной культуры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3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Россия — наша Родина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систему условных обозначений при выполнении заданий, рассматривать иллюстративный материал, соотносить текст с иллюстрациями;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отвечать на вопросы по прочитанному;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Культура и религия. Введение в православную духовную традицию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тему и идею учебного текста, формулировать вопросы к тексту и отвечать на них;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соотношение культуры и религии, сущность культуры, значение религии как духовной культуры человека, народа,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общества;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как человек создаёт культуру; об истоках русской культуры в православной религии;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 что верят православные христиане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ключевые понятия темы в устной и письменной речи, применять их при анализе и оценке фактов действительности; 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Пересказывать прочитанное, составлять рассказ с введением в него новых фактов; соотносить прочитанное с личным жизненным опытом;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как вера в Бога влияет на поступки людей, что такое молитва, кто такие святые, что такое Священное Предание Церкви, что его составляет, о Священном Писании (Библии),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Ветхом и Новом Заветах;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Проверять себя и самостоятельно оценивать свои достижения; Использование электронных форм учебника (ЭФУ);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Добро и зло в православной традиции. Золотое правило нравственности. Любовь к ближнему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что такое заповеди Бога, какие заповеди Бог дал Моисею. Анализировать содержание Десяти ветхозаветных заповедей с религиозной и нравственно-этической точки зрения; Рассуждать о возможности и необходимости соблюдения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нравственных норм жизни (свобода, разум, совесть, доброта, любовь);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нравственных заповедях Иисуса Христа —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Заповедях Блаженства, их соотношении с Десятью ветхозаветными заповедями;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1.5.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Отношение к труду. Долг и ответственность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пересказывать учебный текст;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слов (терминов и понятий) с опорой на текст учебника;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знакомые слова в новом мировоззренческом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контексте;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5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Милосердие и сострадание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необходимости соблюдения нравственных норм жизни (заботиться о других, любить друг друга, сочувствовать, не лениться, не лгать);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спасение), Заповедей Блаженства;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Православие в России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слов (терминов и понятий) с опорой на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текст;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поиск необходимой информации для выполнения заданий;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как христианство пришло на Русь, о Крещении Руси равноапостольным князем Владимиром, почему Русь называют Святой, о русских святых, житиях святых;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Православный храм и другие святыни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слов (терминов и понятий) с опорой на учебный текст;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поиск необходимой информации для выполнения заданий;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Соотносить содержание текста с иллюстративным рядом;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Праздники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слов (терминов и понятий) с опорой на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текст;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христианскую символику, объяснять своими словами её смысл и значение в православной культуре;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художественной культуре в православной традиции, о церковном пении, иконописи, особенностях икон в сравнении с картинами;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Христианская семья и её ценности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слов (терминов и понятий) с опорой на учебный текст;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традициях заключения брака, о том, что такое православная семья, Таинство Венчания, о взаимоотношениях в православной семье на примерах житий святых, литературных произведений;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Размышлять и рассуждать на морально-этические темы;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gridAfter w:val="4"/>
          <w:wAfter w:w="5528" w:type="dxa"/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Любовь и уважение к Отечеству. Патриотизм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многонационального и многоконфессионального народа России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Закреплять и систематизировать представления о духовных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традициях многонационального народа России, духовном мире человека, религии, религиях народов России, их значении в жизни человека, семьи, общества;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соотношение между религией и Отечеством, объяснять отношение православных христиан к Отечеству, защите Родины, патриотизму;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Отвечать на вопросы, соотносить определения с понятиями, делать выводы;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C83AC7">
              <w:br/>
            </w:r>
            <w:r w:rsidRPr="00C83AC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7E2EE7">
        <w:trPr>
          <w:trHeight w:hRule="exact" w:val="328"/>
        </w:trPr>
        <w:tc>
          <w:tcPr>
            <w:tcW w:w="4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9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382" w:type="dxa"/>
          </w:tcPr>
          <w:p w:rsidR="007E2EE7" w:rsidRDefault="007E2EE7"/>
        </w:tc>
        <w:tc>
          <w:tcPr>
            <w:tcW w:w="1382" w:type="dxa"/>
          </w:tcPr>
          <w:p w:rsidR="007E2EE7" w:rsidRDefault="007E2EE7"/>
        </w:tc>
        <w:tc>
          <w:tcPr>
            <w:tcW w:w="1382" w:type="dxa"/>
          </w:tcPr>
          <w:p w:rsidR="007E2EE7" w:rsidRDefault="007E2EE7"/>
        </w:tc>
        <w:tc>
          <w:tcPr>
            <w:tcW w:w="1382" w:type="dxa"/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</w:tbl>
    <w:p w:rsidR="00A35051" w:rsidRPr="007E2EE7" w:rsidRDefault="00A35051">
      <w:pPr>
        <w:autoSpaceDE w:val="0"/>
        <w:autoSpaceDN w:val="0"/>
        <w:spacing w:after="0" w:line="14" w:lineRule="exact"/>
        <w:rPr>
          <w:lang w:val="ru-RU"/>
        </w:rPr>
      </w:pPr>
    </w:p>
    <w:p w:rsidR="00A35051" w:rsidRPr="007E2EE7" w:rsidRDefault="00A35051">
      <w:pPr>
        <w:rPr>
          <w:lang w:val="ru-RU"/>
        </w:rPr>
        <w:sectPr w:rsidR="00A35051" w:rsidRPr="007E2EE7">
          <w:pgSz w:w="16840" w:h="11900"/>
          <w:pgMar w:top="284" w:right="640" w:bottom="9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35051" w:rsidRPr="007E2EE7" w:rsidRDefault="00A35051">
      <w:pPr>
        <w:autoSpaceDE w:val="0"/>
        <w:autoSpaceDN w:val="0"/>
        <w:spacing w:after="64" w:line="220" w:lineRule="exact"/>
        <w:rPr>
          <w:lang w:val="ru-RU"/>
        </w:rPr>
      </w:pPr>
    </w:p>
    <w:p w:rsidR="00A35051" w:rsidRDefault="00C66DF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62"/>
        <w:gridCol w:w="528"/>
        <w:gridCol w:w="1106"/>
        <w:gridCol w:w="1140"/>
        <w:gridCol w:w="804"/>
        <w:gridCol w:w="5884"/>
        <w:gridCol w:w="828"/>
        <w:gridCol w:w="1382"/>
      </w:tblGrid>
      <w:tr w:rsidR="00A3505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A35051" w:rsidTr="00C66DF0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3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5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</w:tr>
      <w:tr w:rsidR="00A3505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Основы исламской культуры</w:t>
            </w:r>
          </w:p>
        </w:tc>
      </w:tr>
      <w:tr w:rsidR="007E2EE7" w:rsidRPr="00F828DC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Россия — наша Родина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учебника;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Ориентироваться в тексте учебника, разбираться в условных обозначениях учебника и применять систему условных обозначений при выполнении заданий;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Размышлять о роли духовных традиций в жизни народов России, о культурных традициях и их значении в жизни человека, семьи, общества;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понятия: ислам, мусульмане, исламская религия; пересказывать историю происхождения ислама, его основателя — пророка Мухаммада; описывать главный храм мусульман — Каабу в Мекке; главную книгу мусульман — Коран, святые места мусульман;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текст, воспринимать на слух прочитанное;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Пророк Мухаммад — образец человека и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учитель нравственности в исламской традиции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понятия: пророк, посланник, основатель ислама, вознесение, знамение; Описывать жизнь пророка Мухаммада, святыню ислама — Купол Скалы;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деятельности пророка Мухаммада по фактам из учебника,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электронного приложения и рабочей тетради;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Коран и Сунна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текст, находить в нём незнакомые слова, выяснять их значение; Давать определения понятий: Коран, сура, аят, Сунна, хадисы;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 что верят правоверные мусульмане (вера в Аллаха, в ангелов и посланников Бога, в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Божественные Писания, в Судный день, в предопределение)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пересказывать учебный текст;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слов (терминов и понятий) с опорой на текст учебника; Использовать знакомые слова в новом мировоззренческом контексте;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Пять столпов исламской веры Обязанности мусульман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духовно-нравственные проблемы;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элементы общечеловеческих ценностей в притчах, хадисах, заповедях; осознавать значение нравственных норм и ценностей для достойной жизни личности, семьи, общества через знакомство с религиозными обязанностями мусульман; обосновывать роль самовоспитания и самообразования в жизни человека;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Устанавливать связь между религиозной (исламской) культурой и поведением людей;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 w:rsidP="00257BD1">
            <w:pPr>
              <w:rPr>
                <w:rFonts w:ascii="Times New Roman" w:hAnsi="Times New Roman" w:cs="Times New Roman"/>
                <w:sz w:val="16"/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Обобщать и систематизировать знания; планировать и корректировать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самостоятельную работу; работать в группе;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смысловое содержание иллюстраций, связывать графическое и текстовое представление информации;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нужную информацию в печатных и электронных источниках, отбирать нужный материал в соответствии с поставленной задачей;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057CCD">
              <w:br/>
            </w:r>
            <w:r w:rsidRPr="00057CC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rPr>
                <w:lang w:val="ru-RU"/>
              </w:rPr>
            </w:pP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E2EE7">
              <w:rPr>
                <w:rFonts w:ascii="Times New Roman" w:hAnsi="Times New Roman" w:cs="Times New Roman"/>
                <w:sz w:val="16"/>
              </w:rPr>
              <w:t>schoolcollection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edu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E2EE7">
              <w:rPr>
                <w:rFonts w:ascii="Times New Roman" w:hAnsi="Times New Roman" w:cs="Times New Roman"/>
                <w:sz w:val="16"/>
              </w:rPr>
              <w:t>ru</w:t>
            </w:r>
            <w:r w:rsidRPr="007E2EE7">
              <w:rPr>
                <w:rFonts w:ascii="Times New Roman" w:hAnsi="Times New Roman" w:cs="Times New Roman"/>
                <w:sz w:val="16"/>
                <w:lang w:val="ru-RU"/>
              </w:rPr>
              <w:t>).</w:t>
            </w:r>
          </w:p>
        </w:tc>
      </w:tr>
    </w:tbl>
    <w:p w:rsidR="00A35051" w:rsidRPr="00C66DF0" w:rsidRDefault="00A35051">
      <w:pPr>
        <w:autoSpaceDE w:val="0"/>
        <w:autoSpaceDN w:val="0"/>
        <w:spacing w:after="0" w:line="14" w:lineRule="exact"/>
        <w:rPr>
          <w:lang w:val="ru-RU"/>
        </w:rPr>
      </w:pPr>
    </w:p>
    <w:p w:rsidR="00A35051" w:rsidRPr="00C66DF0" w:rsidRDefault="00A35051">
      <w:pPr>
        <w:rPr>
          <w:lang w:val="ru-RU"/>
        </w:rPr>
        <w:sectPr w:rsidR="00A35051" w:rsidRPr="00C66DF0">
          <w:pgSz w:w="16840" w:h="11900"/>
          <w:pgMar w:top="282" w:right="640" w:bottom="78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35051" w:rsidRPr="00C66DF0" w:rsidRDefault="00A3505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62"/>
        <w:gridCol w:w="528"/>
        <w:gridCol w:w="1106"/>
        <w:gridCol w:w="1140"/>
        <w:gridCol w:w="804"/>
        <w:gridCol w:w="5884"/>
        <w:gridCol w:w="828"/>
        <w:gridCol w:w="1382"/>
      </w:tblGrid>
      <w:tr w:rsidR="007E2EE7" w:rsidRPr="00F828DC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История ислама 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основные понятия урока: народы России, исповедующие ислам; горцы, булгары, татары, башкиры, Средняя Азия;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особенности развития и значение исламской культуры в истории России, в формировании духовных традиций многонационального российского общества; Работать с картой России, показывать места проживания народов, исповедующих ислам;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80982">
              <w:rPr>
                <w:rFonts w:ascii="Times New Roman" w:hAnsi="Times New Roman" w:cs="Times New Roman"/>
                <w:sz w:val="16"/>
              </w:rPr>
              <w:t>schoolcollection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edu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ru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Нравственные основы ислама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основные понятия урока: нравственные ценности, счастье, добрые отношения, любовь к Родине;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общечеловеческие ценности, анализировать жизненные ситуации, выбирать нравственные формы поведения, сопоставляя их с нормами религиозной (исламской) культуры; слушать собеседника и излагать своё мнение, участвовать в беседе;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Соотносить содержание текста с иллюстративным рядом;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D26E6">
              <w:br/>
            </w:r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D26E6">
              <w:br/>
            </w:r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80982">
              <w:rPr>
                <w:rFonts w:ascii="Times New Roman" w:hAnsi="Times New Roman" w:cs="Times New Roman"/>
                <w:sz w:val="16"/>
              </w:rPr>
              <w:t>schoolcollection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edu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ru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Наука, искусство — достижения исламской культуры.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Мечеть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текст, находить в нём незнакомые слова, выяснять их значение;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Описывать виды искусства в исламе, их особенности: декоративно-прикладное искусство, каллиграфия, орнаменты, геометрический узор, шамаилы; архитектура: мечети, минареты, мавзолеи, дворцы, медресе; декор, изразцовые плитки и т. д.;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D26E6">
              <w:br/>
            </w:r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D26E6">
              <w:br/>
            </w:r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80982">
              <w:rPr>
                <w:rFonts w:ascii="Times New Roman" w:hAnsi="Times New Roman" w:cs="Times New Roman"/>
                <w:sz w:val="16"/>
              </w:rPr>
              <w:t>schoolcollection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edu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ru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5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Мусумальнское летоисчисление. Праздники ислама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текст, находить в нём незнакомые и непонятные слова и выражения, выяснять их значение;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праздники мусульман, особенности праздников в исламской религиозной культуре, ритуалы и традиции;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роль и значение праздников для мусульман — Курбан-байрам, Ураза-байрам, Сабантуй, Навруз, Маулид, Лейлят аль-кадр и др.;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D26E6">
              <w:br/>
            </w:r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D26E6">
              <w:br/>
            </w:r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80982">
              <w:rPr>
                <w:rFonts w:ascii="Times New Roman" w:hAnsi="Times New Roman" w:cs="Times New Roman"/>
                <w:sz w:val="16"/>
              </w:rPr>
              <w:t>schoolcollection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edu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ru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Любовь и уважение к Отечеству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текст, находить в нём незнакомые и непонятные слова и выражения, выяснять их значение;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понятия: служение, патриотизм;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D26E6">
              <w:br/>
            </w:r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D26E6">
              <w:br/>
            </w:r>
            <w:r w:rsidRPr="00DD26E6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80982">
              <w:rPr>
                <w:rFonts w:ascii="Times New Roman" w:hAnsi="Times New Roman" w:cs="Times New Roman"/>
                <w:sz w:val="16"/>
              </w:rPr>
              <w:t>schoolcollection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edu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80982">
              <w:rPr>
                <w:rFonts w:ascii="Times New Roman" w:hAnsi="Times New Roman" w:cs="Times New Roman"/>
                <w:sz w:val="16"/>
              </w:rPr>
              <w:t>ru</w:t>
            </w:r>
            <w:r w:rsidRPr="0078098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A35051">
        <w:trPr>
          <w:trHeight w:hRule="exact" w:val="328"/>
        </w:trPr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  <w:tc>
          <w:tcPr>
            <w:tcW w:w="88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</w:tr>
    </w:tbl>
    <w:p w:rsidR="00A35051" w:rsidRDefault="00A35051">
      <w:pPr>
        <w:autoSpaceDE w:val="0"/>
        <w:autoSpaceDN w:val="0"/>
        <w:spacing w:after="0" w:line="14" w:lineRule="exact"/>
      </w:pPr>
    </w:p>
    <w:p w:rsidR="00A35051" w:rsidRDefault="00A35051">
      <w:pPr>
        <w:sectPr w:rsidR="00A3505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35051" w:rsidRDefault="00A35051">
      <w:pPr>
        <w:autoSpaceDE w:val="0"/>
        <w:autoSpaceDN w:val="0"/>
        <w:spacing w:after="64" w:line="220" w:lineRule="exact"/>
      </w:pPr>
    </w:p>
    <w:p w:rsidR="00A35051" w:rsidRDefault="00C66DF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466"/>
        <w:gridCol w:w="528"/>
        <w:gridCol w:w="1104"/>
        <w:gridCol w:w="1140"/>
        <w:gridCol w:w="806"/>
        <w:gridCol w:w="7780"/>
        <w:gridCol w:w="828"/>
        <w:gridCol w:w="1382"/>
      </w:tblGrid>
      <w:tr w:rsidR="00A3505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47" w:lineRule="auto"/>
              <w:ind w:left="72" w:right="336"/>
              <w:jc w:val="both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7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A35051" w:rsidTr="00C66DF0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7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</w:tr>
      <w:tr w:rsidR="00A3505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Основы буддийской культуры</w:t>
            </w:r>
          </w:p>
        </w:tc>
      </w:tr>
      <w:tr w:rsidR="007E2EE7" w:rsidRPr="00F828DC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4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Россия — наша Родина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Осмыслять содержание прочитанного текста с помощью вопросов и пересказа;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устно и письменно на вопросы;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роли духовных традиций в жизни народов России, о культурных традициях и их значении в жизни человека, семьи, общества;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60B22">
              <w:rPr>
                <w:rFonts w:ascii="Times New Roman" w:hAnsi="Times New Roman" w:cs="Times New Roman"/>
                <w:sz w:val="16"/>
              </w:rPr>
              <w:t>schoolcollection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edu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ru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52" w:lineRule="auto"/>
              <w:ind w:left="72" w:right="144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Культура и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религия. Введение в буддийскую </w:t>
            </w:r>
            <w:r w:rsidRPr="00C66D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духовную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традицию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302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Соотносить содержание художественного текста с учебным текстом; Готовить сообщение по материалу, представленному в таблице; Использовать ключевые понятия урока в устной и письменной речи;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60B22">
              <w:rPr>
                <w:rFonts w:ascii="Times New Roman" w:hAnsi="Times New Roman" w:cs="Times New Roman"/>
                <w:sz w:val="16"/>
              </w:rPr>
              <w:t>schoolcollection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edu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ru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Основатель буддизма —Сиддхартха Гаутама.</w:t>
            </w:r>
          </w:p>
          <w:p w:rsidR="007E2EE7" w:rsidRPr="00C66DF0" w:rsidRDefault="007E2EE7">
            <w:pPr>
              <w:autoSpaceDE w:val="0"/>
              <w:autoSpaceDN w:val="0"/>
              <w:spacing w:before="20" w:after="0" w:line="230" w:lineRule="auto"/>
              <w:jc w:val="center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Будда и его учение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учителя: будущий Будда — сын царя, жившего в Индии. Каким мальчиком был Сиддхартха. Учебный диалог: «Какое будущее могло ожидать царского сына? Почему он ушёл из дома и стал странствовать?»Рассматривание репродукции картины Н. Рериха «Будда». Обсуждение вопросов: «Какая обстановка окружает Будду? Располагает ли она к размышлению?»;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60B22">
              <w:rPr>
                <w:rFonts w:ascii="Times New Roman" w:hAnsi="Times New Roman" w:cs="Times New Roman"/>
                <w:sz w:val="16"/>
              </w:rPr>
              <w:t>schoolcollection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edu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ru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Буддийский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священный канон Трипитака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Осмыслять содержание прочитанного текста с помощью вопросов и пересказа;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устно и письменно на вопросы;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составные части Трипитаки, правила её хранения и чтения, нравственные ценности буддийского священного канона;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Размышлять и рассуждать о нравственной ценности буддийского священного канона;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60B22">
              <w:rPr>
                <w:rFonts w:ascii="Times New Roman" w:hAnsi="Times New Roman" w:cs="Times New Roman"/>
                <w:sz w:val="16"/>
              </w:rPr>
              <w:t>schoolcollection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edu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ru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Буддийская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картина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Осмыслять содержание прочитанного текста с помощью вопросов, пересказа. Отвечать устно и письменно на вопросы;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законе причины и следствия в буддизме, рассуждать о необходимости осознанного отношения к собственным поступкам; соотносить учебный текст с иллюстративным материалом; анализировать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иллюстративный материал и соотносить его с содержанием урока. Соотносить прочитанное с личным жизненным и читательским опытом; использовать знания, полученные на других уроках, в контексте нового содержания; использовать ключевые понятия урока в собственной устной и письменной речи;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60B22">
              <w:rPr>
                <w:rFonts w:ascii="Times New Roman" w:hAnsi="Times New Roman" w:cs="Times New Roman"/>
                <w:sz w:val="16"/>
              </w:rPr>
              <w:t>schoolcollection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edu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ru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C66DF0">
        <w:trPr>
          <w:trHeight w:hRule="exact" w:val="9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Добро и зло. Принцип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ненасилия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244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вопросов,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760B22">
              <w:rPr>
                <w:rFonts w:ascii="Times New Roman" w:hAnsi="Times New Roman" w:cs="Times New Roman"/>
                <w:sz w:val="16"/>
              </w:rPr>
              <w:t>schoolcollection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edu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760B22">
              <w:rPr>
                <w:rFonts w:ascii="Times New Roman" w:hAnsi="Times New Roman" w:cs="Times New Roman"/>
                <w:sz w:val="16"/>
              </w:rPr>
              <w:t>ru</w:t>
            </w:r>
            <w:r w:rsidRPr="00760B2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 w:rsidTr="00C66DF0">
        <w:trPr>
          <w:trHeight w:hRule="exact" w:val="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1.7.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Человек в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буддийской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картине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C352A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C352A1">
              <w:br/>
            </w:r>
            <w:r w:rsidRPr="00C352A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C352A1">
              <w:br/>
            </w:r>
            <w:r w:rsidRPr="00C352A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1C63A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1C63A9">
              <w:rPr>
                <w:rFonts w:ascii="Times New Roman" w:hAnsi="Times New Roman" w:cs="Times New Roman"/>
                <w:sz w:val="16"/>
              </w:rPr>
              <w:t>schoolcollection</w:t>
            </w:r>
            <w:r w:rsidRPr="001C63A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C63A9">
              <w:rPr>
                <w:rFonts w:ascii="Times New Roman" w:hAnsi="Times New Roman" w:cs="Times New Roman"/>
                <w:sz w:val="16"/>
              </w:rPr>
              <w:t>edu</w:t>
            </w:r>
            <w:r w:rsidRPr="001C63A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C63A9">
              <w:rPr>
                <w:rFonts w:ascii="Times New Roman" w:hAnsi="Times New Roman" w:cs="Times New Roman"/>
                <w:sz w:val="16"/>
              </w:rPr>
              <w:t>ru</w:t>
            </w:r>
            <w:r w:rsidRPr="001C63A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Сострадание и милосердие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C352A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C352A1">
              <w:br/>
            </w:r>
            <w:r w:rsidRPr="00C352A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C352A1">
              <w:br/>
            </w:r>
            <w:r w:rsidRPr="00C352A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1C63A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1C63A9">
              <w:rPr>
                <w:rFonts w:ascii="Times New Roman" w:hAnsi="Times New Roman" w:cs="Times New Roman"/>
                <w:sz w:val="16"/>
              </w:rPr>
              <w:t>schoolcollection</w:t>
            </w:r>
            <w:r w:rsidRPr="001C63A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C63A9">
              <w:rPr>
                <w:rFonts w:ascii="Times New Roman" w:hAnsi="Times New Roman" w:cs="Times New Roman"/>
                <w:sz w:val="16"/>
              </w:rPr>
              <w:t>edu</w:t>
            </w:r>
            <w:r w:rsidRPr="001C63A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C63A9">
              <w:rPr>
                <w:rFonts w:ascii="Times New Roman" w:hAnsi="Times New Roman" w:cs="Times New Roman"/>
                <w:sz w:val="16"/>
              </w:rPr>
              <w:t>ru</w:t>
            </w:r>
            <w:r w:rsidRPr="001C63A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Отношение к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845017">
              <w:rPr>
                <w:rFonts w:ascii="Times New Roman" w:hAnsi="Times New Roman" w:cs="Times New Roman"/>
                <w:sz w:val="16"/>
              </w:rPr>
              <w:t>schoolcollection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edu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ru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Буддийские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учители Будды и бодхисаттвы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845017">
              <w:rPr>
                <w:rFonts w:ascii="Times New Roman" w:hAnsi="Times New Roman" w:cs="Times New Roman"/>
                <w:sz w:val="16"/>
              </w:rPr>
              <w:t>schoolcollection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edu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ru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Семья в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буддийской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культуре и её ценности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845017">
              <w:rPr>
                <w:rFonts w:ascii="Times New Roman" w:hAnsi="Times New Roman" w:cs="Times New Roman"/>
                <w:sz w:val="16"/>
              </w:rPr>
              <w:t>schoolcollection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edu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ru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Творческие работы учащихся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Повторять и закреплять знания, освоенные на уроках «Основы буддийской культуры»;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знания, полученные на других уроках, для выполнения учебных заданий; осуществлять поиск необходимой информации в тексте учебника и других источниках для выполнения учебных заданий; Соотносить духовно-нравственные проблемы с реалиями жизни и личным опытом;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845017">
              <w:rPr>
                <w:rFonts w:ascii="Times New Roman" w:hAnsi="Times New Roman" w:cs="Times New Roman"/>
                <w:sz w:val="16"/>
              </w:rPr>
              <w:t>schoolcollection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edu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ru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Обобщающий урок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Обобщать и систематизировать знания, освоенные на уроках «Основы буддийской культуры»; закреплять представления о содержании учебного проекта и способах его реализации;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845017">
              <w:rPr>
                <w:rFonts w:ascii="Times New Roman" w:hAnsi="Times New Roman" w:cs="Times New Roman"/>
                <w:sz w:val="16"/>
              </w:rPr>
              <w:t>schoolcollection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edu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ru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1.14.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Буддизм 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845017">
              <w:rPr>
                <w:rFonts w:ascii="Times New Roman" w:hAnsi="Times New Roman" w:cs="Times New Roman"/>
                <w:sz w:val="16"/>
              </w:rPr>
              <w:t>schoolcollection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edu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845017">
              <w:rPr>
                <w:rFonts w:ascii="Times New Roman" w:hAnsi="Times New Roman" w:cs="Times New Roman"/>
                <w:sz w:val="16"/>
              </w:rPr>
              <w:t>ru</w:t>
            </w:r>
            <w:r w:rsidRPr="00845017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Путь духовного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совершенствования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2391B">
              <w:br/>
            </w:r>
            <w:r w:rsidRPr="00D2391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146B6">
              <w:rPr>
                <w:rFonts w:ascii="Times New Roman" w:hAnsi="Times New Roman" w:cs="Times New Roman"/>
                <w:sz w:val="16"/>
              </w:rPr>
              <w:t>schoolcollection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edu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ru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1.16.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Буддийское учение о добродетелях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146B6">
              <w:rPr>
                <w:rFonts w:ascii="Times New Roman" w:hAnsi="Times New Roman" w:cs="Times New Roman"/>
                <w:sz w:val="16"/>
              </w:rPr>
              <w:t>schoolcollection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edu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ru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1.17.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Буддийские символы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прочитанное. Осмыслять содержание прочитанного текста с помощью вопросов и пересказа;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устно и письменно на вопросы;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Размышлять и рассуждать о роли символов в религиозной и светской культурах; устанавливать аналогии; характеризовать буддийские символы; применять навыки аудирования;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146B6">
              <w:rPr>
                <w:rFonts w:ascii="Times New Roman" w:hAnsi="Times New Roman" w:cs="Times New Roman"/>
                <w:sz w:val="16"/>
              </w:rPr>
              <w:t>schoolcollection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edu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ru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1.18.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Буддийские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ритуалы и обряды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прочитанное. Осмыслять содержание прочитанного текста с помощью вопросов и пересказа;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146B6">
              <w:rPr>
                <w:rFonts w:ascii="Times New Roman" w:hAnsi="Times New Roman" w:cs="Times New Roman"/>
                <w:sz w:val="16"/>
              </w:rPr>
              <w:t>schoolcollection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edu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ru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1.19.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Буддийские святыни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146B6">
              <w:rPr>
                <w:rFonts w:ascii="Times New Roman" w:hAnsi="Times New Roman" w:cs="Times New Roman"/>
                <w:sz w:val="16"/>
              </w:rPr>
              <w:t>schoolcollection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edu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ru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1.20.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50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Буддийские священные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сооружения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5C746B">
              <w:br/>
            </w:r>
            <w:r w:rsidRPr="005C746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146B6">
              <w:rPr>
                <w:rFonts w:ascii="Times New Roman" w:hAnsi="Times New Roman" w:cs="Times New Roman"/>
                <w:sz w:val="16"/>
              </w:rPr>
              <w:t>schoolcollection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edu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146B6">
              <w:rPr>
                <w:rFonts w:ascii="Times New Roman" w:hAnsi="Times New Roman" w:cs="Times New Roman"/>
                <w:sz w:val="16"/>
              </w:rPr>
              <w:t>ru</w:t>
            </w:r>
            <w:r w:rsidRPr="005146B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1.21.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Буддийский храм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32196">
              <w:rPr>
                <w:rFonts w:ascii="Times New Roman" w:hAnsi="Times New Roman" w:cs="Times New Roman"/>
                <w:sz w:val="16"/>
              </w:rPr>
              <w:t>schoolcollection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edu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ru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0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1.22.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Буддийский календарь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32196">
              <w:rPr>
                <w:rFonts w:ascii="Times New Roman" w:hAnsi="Times New Roman" w:cs="Times New Roman"/>
                <w:sz w:val="16"/>
              </w:rPr>
              <w:t>schoolcollection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edu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ru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1.23.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Буддийские праздники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30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содержание прочитанного текста с помощью вопросов и пересказа; Отвечать устно и письменно на вопросы;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32196">
              <w:rPr>
                <w:rFonts w:ascii="Times New Roman" w:hAnsi="Times New Roman" w:cs="Times New Roman"/>
                <w:sz w:val="16"/>
              </w:rPr>
              <w:t>schoolcollection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edu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ru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1.24.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50" w:lineRule="auto"/>
              <w:ind w:left="72" w:right="57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 в буддийской культуре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урока. Читать вслух и про себя, воспринимать на слух прочитанное. Осмыслять содержание прочитанного текста с помощью вопросов и пересказа. Отвечать устно и письменно на вопросы; Размышлять и рассуждать о духовно-нравственной и эстетической ценности предметов и явлений буддийской духовной культуры; соотносить новые знания с личным жизненным и учебным опытом;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знания, полученные на других уроках, в контексте нового содержания; применять навыки аудирования и осознанного построения речевых высказываний в соответствии с коммуникативными задачами; подбирать в учебнике иллюстративный материал к собственному сообщению; использовать ключевые понятия урока в устной и письменной речи; работать в группах (парах) и представлять результаты групповой (парной) работы, оценивать результаты самостоятельной работы;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32196">
              <w:rPr>
                <w:rFonts w:ascii="Times New Roman" w:hAnsi="Times New Roman" w:cs="Times New Roman"/>
                <w:sz w:val="16"/>
              </w:rPr>
              <w:t>schoolcollection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edu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ru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5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1.25.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Любовь и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уважение к Отечеству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урока. Читать вслух и про себя, воспринимать на слух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Осмыслять содержание прочитанного текста с помощью вопросов и пересказа. Отвечать устно и письменно на вопросы;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Закреплять и систематизировать представление об основном содержании учебника, важнейших понятиях курса; о духовных традициях многонационального народа России, о духовном мире человека, о культурных традициях и их значении в жизни человека, семьи, общества; о ценности любви в отношениях между людьми и по отношению к Родине; о ключевых понятиях урока: служение, патриотизм;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4430CB">
              <w:br/>
            </w:r>
            <w:r w:rsidRPr="004430C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32196">
              <w:rPr>
                <w:rFonts w:ascii="Times New Roman" w:hAnsi="Times New Roman" w:cs="Times New Roman"/>
                <w:sz w:val="16"/>
              </w:rPr>
              <w:t>schoolcollection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edu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32196">
              <w:rPr>
                <w:rFonts w:ascii="Times New Roman" w:hAnsi="Times New Roman" w:cs="Times New Roman"/>
                <w:sz w:val="16"/>
              </w:rPr>
              <w:t>ru</w:t>
            </w:r>
            <w:r w:rsidRPr="0053219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A35051">
        <w:trPr>
          <w:trHeight w:hRule="exact" w:val="712"/>
        </w:trPr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КОЛИЧЕСТВО ЧАСОВ ПО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  <w:tc>
          <w:tcPr>
            <w:tcW w:w="10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</w:tr>
    </w:tbl>
    <w:p w:rsidR="00A35051" w:rsidRDefault="00A35051">
      <w:pPr>
        <w:autoSpaceDE w:val="0"/>
        <w:autoSpaceDN w:val="0"/>
        <w:spacing w:after="0" w:line="14" w:lineRule="exact"/>
      </w:pPr>
    </w:p>
    <w:p w:rsidR="00A35051" w:rsidRDefault="00A35051">
      <w:pPr>
        <w:sectPr w:rsidR="00A3505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35051" w:rsidRDefault="00A35051">
      <w:pPr>
        <w:autoSpaceDE w:val="0"/>
        <w:autoSpaceDN w:val="0"/>
        <w:spacing w:after="64" w:line="220" w:lineRule="exact"/>
      </w:pPr>
    </w:p>
    <w:p w:rsidR="00A35051" w:rsidRDefault="00C66DF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610"/>
        <w:gridCol w:w="528"/>
        <w:gridCol w:w="1104"/>
        <w:gridCol w:w="1140"/>
        <w:gridCol w:w="806"/>
        <w:gridCol w:w="7636"/>
        <w:gridCol w:w="828"/>
        <w:gridCol w:w="1382"/>
      </w:tblGrid>
      <w:tr w:rsidR="00A3505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47" w:lineRule="auto"/>
              <w:ind w:left="72" w:right="480"/>
              <w:jc w:val="both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7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A35051" w:rsidTr="00C66DF0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7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</w:tr>
      <w:tr w:rsidR="00A3505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Основы иудейской культуры</w:t>
            </w:r>
          </w:p>
        </w:tc>
      </w:tr>
      <w:tr w:rsidR="007E2EE7" w:rsidRPr="00F828DC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Россия — наша Родина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880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результаты работы на уроке;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материал урока вслух и про себя;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систему условных обозначений при выполнении заданий;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DF3618">
              <w:rPr>
                <w:rFonts w:ascii="Times New Roman" w:hAnsi="Times New Roman" w:cs="Times New Roman"/>
                <w:sz w:val="16"/>
              </w:rPr>
              <w:t>schoolcollection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DF3618">
              <w:rPr>
                <w:rFonts w:ascii="Times New Roman" w:hAnsi="Times New Roman" w:cs="Times New Roman"/>
                <w:sz w:val="16"/>
              </w:rPr>
              <w:t>edu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DF3618">
              <w:rPr>
                <w:rFonts w:ascii="Times New Roman" w:hAnsi="Times New Roman" w:cs="Times New Roman"/>
                <w:sz w:val="16"/>
              </w:rPr>
              <w:t>ru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50" w:lineRule="auto"/>
              <w:ind w:left="72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Введение в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иудейскую духовную традицию.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и религия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курса;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Ориентироваться в учебнике, применять систему условных обозначений;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Выделять тему и идею текста, формулировать вопросы к тексту и отвечать на них;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DF3618">
              <w:rPr>
                <w:rFonts w:ascii="Times New Roman" w:hAnsi="Times New Roman" w:cs="Times New Roman"/>
                <w:sz w:val="16"/>
              </w:rPr>
              <w:t>schoolcollection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DF3618">
              <w:rPr>
                <w:rFonts w:ascii="Times New Roman" w:hAnsi="Times New Roman" w:cs="Times New Roman"/>
                <w:sz w:val="16"/>
              </w:rPr>
              <w:t>edu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DF3618">
              <w:rPr>
                <w:rFonts w:ascii="Times New Roman" w:hAnsi="Times New Roman" w:cs="Times New Roman"/>
                <w:sz w:val="16"/>
              </w:rPr>
              <w:t>ru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Тора — главная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книга иудаизма. Сущность Торы.«Золотое правило Гилеля»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традициях почитания Торы в иудаизме; о значении Торы в религиозной и бытовой жизни иудеев; о значении «золотого правила нравственности» в жизни общества и человека;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Размышлять и рассуждать о возможности и необходимости соблюдения нравственных норм жизни;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DF3618">
              <w:rPr>
                <w:rFonts w:ascii="Times New Roman" w:hAnsi="Times New Roman" w:cs="Times New Roman"/>
                <w:sz w:val="16"/>
              </w:rPr>
              <w:t>schoolcollection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DF3618">
              <w:rPr>
                <w:rFonts w:ascii="Times New Roman" w:hAnsi="Times New Roman" w:cs="Times New Roman"/>
                <w:sz w:val="16"/>
              </w:rPr>
              <w:t>edu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DF3618">
              <w:rPr>
                <w:rFonts w:ascii="Times New Roman" w:hAnsi="Times New Roman" w:cs="Times New Roman"/>
                <w:sz w:val="16"/>
              </w:rPr>
              <w:t>ru</w:t>
            </w:r>
            <w:r w:rsidRPr="00DF3618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Письменная и Устная Тора.</w:t>
            </w:r>
          </w:p>
          <w:p w:rsidR="007E2EE7" w:rsidRPr="00C66DF0" w:rsidRDefault="007E2EE7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Классические тексты иудаизма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3600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Высказывать собственное отношение к знанию и учению;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CC04BA">
              <w:rPr>
                <w:rFonts w:ascii="Times New Roman" w:hAnsi="Times New Roman" w:cs="Times New Roman"/>
                <w:sz w:val="16"/>
              </w:rPr>
              <w:t>schoolcollection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edu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ru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Патриархи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еврейского народа: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 Авраама до Моше. Дарование Торы на горе Синай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фрагменты из истории патриархов еврейского народа. Рассказывать об истории Исхода, основных понятиях, связанных с историей Исхода; о роли Моше в истории Исхода, о Песахе как главном иудейском религиозном празднике; об истории Исхода, основных понятиях, связанных с историей Исхода; о роли Моше в истории Исхода, о Песахе как главном иудейском религиозном празднике. Анализировать значение в жизни человека семейных ценностей, прощения, добрых и злых поступков;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CC04BA">
              <w:rPr>
                <w:rFonts w:ascii="Times New Roman" w:hAnsi="Times New Roman" w:cs="Times New Roman"/>
                <w:sz w:val="16"/>
              </w:rPr>
              <w:t>schoolcollection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edu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ru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5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Пророки и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праведники в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иудейской культуре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иудейских пророках, о содержании их пророчеств; о пророчестве о приходе Машиаха и его значении в иудейской религиозной традиции; об истории Ноя и Всемирного потопа; о понятии «праведник» в иудейской традиции;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Осмыслять духовно-нравственные проблемы и обсуждать их, рассуждать на этические темы, соотносить нравственные проблемы с личным опытом;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CC04BA">
              <w:rPr>
                <w:rFonts w:ascii="Times New Roman" w:hAnsi="Times New Roman" w:cs="Times New Roman"/>
                <w:sz w:val="16"/>
              </w:rPr>
              <w:t>schoolcollection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edu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ru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Храм в жизни иудеев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истории строительства и разрушения Иерусалимского Храма; о назначении Храма и храмовых ритуалах; о том, как память о Храме сохраняется в иудейской традиции;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CC04BA">
              <w:rPr>
                <w:rFonts w:ascii="Times New Roman" w:hAnsi="Times New Roman" w:cs="Times New Roman"/>
                <w:sz w:val="16"/>
              </w:rPr>
              <w:t>schoolcollection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edu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ru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1.8.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Назначение синагоги и её устройство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истории возникновения синагог; о правилах их устройства; о роли и функциях раввинов в жизни еврейской общины; о правилах поведения в синагоге;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BE2331">
              <w:br/>
            </w:r>
            <w:r w:rsidRPr="00BE233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CC04BA">
              <w:rPr>
                <w:rFonts w:ascii="Times New Roman" w:hAnsi="Times New Roman" w:cs="Times New Roman"/>
                <w:sz w:val="16"/>
              </w:rPr>
              <w:t>schoolcollection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edu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CC04BA">
              <w:rPr>
                <w:rFonts w:ascii="Times New Roman" w:hAnsi="Times New Roman" w:cs="Times New Roman"/>
                <w:sz w:val="16"/>
              </w:rPr>
              <w:t>ru</w:t>
            </w:r>
            <w:r w:rsidRPr="00CC04BA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50" w:lineRule="auto"/>
              <w:ind w:left="72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Суббота (Шабат)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иудейской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Субботний ритуал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том, что Суббота в иудейской традиции — праздник, а соблюдение Субботы — заповедь; о ритуалах встречи, проведения и проводов Субботы;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964AD">
              <w:rPr>
                <w:rFonts w:ascii="Times New Roman" w:hAnsi="Times New Roman" w:cs="Times New Roman"/>
                <w:sz w:val="16"/>
              </w:rPr>
              <w:t>schoolcollection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edu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ru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Молитвы и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благословения в иудаизме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основных иудейских молитвах, правилах молитвы в иудейской традиции; о том, что такое благословение. Объяснять, в чём разница между благословением в религиозной традиции и в быту; какой смысл вкладывают в молитву верующие люди;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964AD">
              <w:rPr>
                <w:rFonts w:ascii="Times New Roman" w:hAnsi="Times New Roman" w:cs="Times New Roman"/>
                <w:sz w:val="16"/>
              </w:rPr>
              <w:t>schoolcollection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edu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ru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0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Добро и зло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понимании добра и зла в иудейской традиции; об ответственности и свободе выбора в системе ценностей иудейской культуры;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964AD">
              <w:rPr>
                <w:rFonts w:ascii="Times New Roman" w:hAnsi="Times New Roman" w:cs="Times New Roman"/>
                <w:sz w:val="16"/>
              </w:rPr>
              <w:t>schoolcollection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edu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ru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Творческие работы учащихся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115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Актуализировать и закреплять материал, изученный на уроках «Основы иудейской культуры»;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964AD">
              <w:rPr>
                <w:rFonts w:ascii="Times New Roman" w:hAnsi="Times New Roman" w:cs="Times New Roman"/>
                <w:sz w:val="16"/>
              </w:rPr>
              <w:t>schoolcollection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edu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ru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Иудаизм 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распространении иудаизма на территории Древней Руси, Российской империи; о Катастрофе еврейского народа во время Второй мировой и Великой Отечественной войн; о межконфессиональном диалоге в современной России;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964AD">
              <w:rPr>
                <w:rFonts w:ascii="Times New Roman" w:hAnsi="Times New Roman" w:cs="Times New Roman"/>
                <w:sz w:val="16"/>
              </w:rPr>
              <w:t>schoolcollection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edu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ru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1.14.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Основные принципы иудаизма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что подразумевается под богоизбранностью еврейского народа; что такое Галаха; какие толкования сути иудейского закона были предложены еврейскими мудрецами; о великих иудейских законоучителях: Гилеле, Акиве и Маймониде; о содержании тринадцати принципов Маймонида; о современных направлениях в иудаизме;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964AD">
              <w:rPr>
                <w:rFonts w:ascii="Times New Roman" w:hAnsi="Times New Roman" w:cs="Times New Roman"/>
                <w:sz w:val="16"/>
              </w:rPr>
              <w:t>schoolcollection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edu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ru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Милосердие, забота о слабых,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взаимопомощь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0" w:lineRule="auto"/>
              <w:ind w:left="72" w:right="2736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традициях и правилах благотворительности в иудаизме;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5964AD">
              <w:rPr>
                <w:rFonts w:ascii="Times New Roman" w:hAnsi="Times New Roman" w:cs="Times New Roman"/>
                <w:sz w:val="16"/>
              </w:rPr>
              <w:t>schoolcollection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edu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5964AD">
              <w:rPr>
                <w:rFonts w:ascii="Times New Roman" w:hAnsi="Times New Roman" w:cs="Times New Roman"/>
                <w:sz w:val="16"/>
              </w:rPr>
              <w:t>ru</w:t>
            </w:r>
            <w:r w:rsidRPr="005964AD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1.16.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Традиции иудаизма в повседневной жизни евреев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как верующие следуют традициям и соблюдают заповеди в повседневной жизни; о законах кашрута, о правилах, которым должен ​соответствовать внешний вид верующего еврея;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Обобщать и систематизировать изученный мате​риал;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96BFA">
              <w:br/>
            </w:r>
            <w:r w:rsidRPr="00296BF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458D2">
              <w:rPr>
                <w:rFonts w:ascii="Times New Roman" w:hAnsi="Times New Roman" w:cs="Times New Roman"/>
                <w:sz w:val="16"/>
              </w:rPr>
              <w:t>schoolcollection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458D2">
              <w:rPr>
                <w:rFonts w:ascii="Times New Roman" w:hAnsi="Times New Roman" w:cs="Times New Roman"/>
                <w:sz w:val="16"/>
              </w:rPr>
              <w:t>edu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458D2">
              <w:rPr>
                <w:rFonts w:ascii="Times New Roman" w:hAnsi="Times New Roman" w:cs="Times New Roman"/>
                <w:sz w:val="16"/>
              </w:rPr>
              <w:t>ru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1.17.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Совершеннолетие в иудаизме.</w:t>
            </w:r>
          </w:p>
          <w:p w:rsidR="007E2EE7" w:rsidRPr="00C66DF0" w:rsidRDefault="007E2EE7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Ответственное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принятие заповедей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традициях, связанных с совершением обрядов жизненного цикла верующего еврея; о значении религиозных обрядов в жизни верующих; о значении понятия совершеннолетия с точки зрения иудейской религиозной традиции; об ответственности человека;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8E46A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8E46AA">
              <w:br/>
            </w:r>
            <w:r w:rsidRPr="008E46A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8E46AA">
              <w:br/>
            </w:r>
            <w:r w:rsidRPr="008E46A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458D2">
              <w:rPr>
                <w:rFonts w:ascii="Times New Roman" w:hAnsi="Times New Roman" w:cs="Times New Roman"/>
                <w:sz w:val="16"/>
              </w:rPr>
              <w:t>schoolcollection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458D2">
              <w:rPr>
                <w:rFonts w:ascii="Times New Roman" w:hAnsi="Times New Roman" w:cs="Times New Roman"/>
                <w:sz w:val="16"/>
              </w:rPr>
              <w:t>edu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458D2">
              <w:rPr>
                <w:rFonts w:ascii="Times New Roman" w:hAnsi="Times New Roman" w:cs="Times New Roman"/>
                <w:sz w:val="16"/>
              </w:rPr>
              <w:t>ru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1.18.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Еврейский дом —еврейский мир: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историей и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 w:right="576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значении дома в иудейской традиции; об устройстве традиционного еврейского дома; о понятиях «шлом-баит» (мир дома) и «тикун-олам» (исправление мира);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Размышлять и рассуждать на морально-этические темы;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8E46A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8E46AA">
              <w:br/>
            </w:r>
            <w:r w:rsidRPr="008E46A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8E46AA">
              <w:br/>
            </w:r>
            <w:r w:rsidRPr="008E46A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458D2">
              <w:rPr>
                <w:rFonts w:ascii="Times New Roman" w:hAnsi="Times New Roman" w:cs="Times New Roman"/>
                <w:sz w:val="16"/>
              </w:rPr>
              <w:t>schoolcollection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458D2">
              <w:rPr>
                <w:rFonts w:ascii="Times New Roman" w:hAnsi="Times New Roman" w:cs="Times New Roman"/>
                <w:sz w:val="16"/>
              </w:rPr>
              <w:t>edu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458D2">
              <w:rPr>
                <w:rFonts w:ascii="Times New Roman" w:hAnsi="Times New Roman" w:cs="Times New Roman"/>
                <w:sz w:val="16"/>
              </w:rPr>
              <w:t>ru</w:t>
            </w:r>
            <w:r w:rsidRPr="004458D2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1.19.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Еврейский календарь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особенностях летоисчисления по еврейскому календарю; об отличиях еврейского календаря от григорианского; об особенностях лунно-солнечной календарной системы; о месяцах и днях недели еврейского календаря;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3D5E0D">
              <w:br/>
            </w:r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3D5E0D">
              <w:br/>
            </w:r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2144C9">
              <w:rPr>
                <w:rFonts w:ascii="Times New Roman" w:hAnsi="Times New Roman" w:cs="Times New Roman"/>
                <w:sz w:val="16"/>
              </w:rPr>
              <w:t>schoolcollection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edu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ru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1.20.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Еврейские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праздники: их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история и традиции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истории возникновения иудейских религиозных праздников и традициях празднования;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3D5E0D">
              <w:br/>
            </w:r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3D5E0D">
              <w:br/>
            </w:r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2144C9">
              <w:rPr>
                <w:rFonts w:ascii="Times New Roman" w:hAnsi="Times New Roman" w:cs="Times New Roman"/>
                <w:sz w:val="16"/>
              </w:rPr>
              <w:t>schoolcollection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edu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ru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1.21.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50" w:lineRule="auto"/>
              <w:ind w:left="72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Ценности семейной жизни в иудейской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Праматери еврейского народа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праматерях еврейского народа; о праведности и о благочестии в еврейской традиции; о том, почему праматери почитаются иудеями наравне с праотцами; о традициях заключения брака, воспитания детей, взаимоотношений членов семьи в иудаизме; о семейных ценностях;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3D5E0D">
              <w:br/>
            </w:r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3D5E0D">
              <w:br/>
            </w:r>
            <w:r w:rsidRPr="003D5E0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2144C9">
              <w:rPr>
                <w:rFonts w:ascii="Times New Roman" w:hAnsi="Times New Roman" w:cs="Times New Roman"/>
                <w:sz w:val="16"/>
              </w:rPr>
              <w:t>schoolcollection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edu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ru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1.22.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Любовь и уважение к Отечеству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Закреплять и систематизировать представление об основном содержании учебника, о важнейших понятиях курса; о духовных традициях многонационального народа России, о духовном мире человека, о культурных традициях и их значении в жизни человека, семьи, общества; о ценности любви в отношениях между людьми и по отношению к Родине; о ключевых понятиях урока: служение, патриотизм;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673D9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673D9D">
              <w:br/>
            </w:r>
            <w:r w:rsidRPr="00673D9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673D9D">
              <w:br/>
            </w:r>
            <w:r w:rsidRPr="00673D9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2144C9">
              <w:rPr>
                <w:rFonts w:ascii="Times New Roman" w:hAnsi="Times New Roman" w:cs="Times New Roman"/>
                <w:sz w:val="16"/>
              </w:rPr>
              <w:t>schoolcollection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edu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ru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7E2EE7" w:rsidRPr="00F828DC">
        <w:trPr>
          <w:trHeight w:hRule="exact" w:val="9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1.23.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Творческие работы учащихся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/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C66DF0" w:rsidRDefault="007E2EE7">
            <w:pPr>
              <w:autoSpaceDE w:val="0"/>
              <w:autoSpaceDN w:val="0"/>
              <w:spacing w:before="78" w:after="0" w:line="250" w:lineRule="auto"/>
              <w:ind w:left="72" w:right="115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прочитанное;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Актуализировать и закреплять материал, изученный на уроках «Основы иудейской культуры»; Обобщать и систематизировать знания;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Default="007E2EE7">
            <w:r w:rsidRPr="00673D9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673D9D">
              <w:br/>
            </w:r>
            <w:r w:rsidRPr="00673D9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673D9D">
              <w:br/>
            </w:r>
            <w:r w:rsidRPr="00673D9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2EE7" w:rsidRPr="007E2EE7" w:rsidRDefault="007E2EE7">
            <w:pPr>
              <w:rPr>
                <w:lang w:val="ru-RU"/>
              </w:rPr>
            </w:pP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2144C9">
              <w:rPr>
                <w:rFonts w:ascii="Times New Roman" w:hAnsi="Times New Roman" w:cs="Times New Roman"/>
                <w:sz w:val="16"/>
              </w:rPr>
              <w:t>schoolcollection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edu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2144C9">
              <w:rPr>
                <w:rFonts w:ascii="Times New Roman" w:hAnsi="Times New Roman" w:cs="Times New Roman"/>
                <w:sz w:val="16"/>
              </w:rPr>
              <w:t>ru</w:t>
            </w:r>
            <w:r w:rsidRPr="002144C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A35051">
        <w:trPr>
          <w:trHeight w:hRule="exact" w:val="522"/>
        </w:trPr>
        <w:tc>
          <w:tcPr>
            <w:tcW w:w="207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  <w:tc>
          <w:tcPr>
            <w:tcW w:w="10652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</w:tr>
    </w:tbl>
    <w:p w:rsidR="00A35051" w:rsidRDefault="00A35051">
      <w:pPr>
        <w:autoSpaceDE w:val="0"/>
        <w:autoSpaceDN w:val="0"/>
        <w:spacing w:after="0" w:line="14" w:lineRule="exact"/>
      </w:pPr>
    </w:p>
    <w:p w:rsidR="00A35051" w:rsidRDefault="00A35051">
      <w:pPr>
        <w:sectPr w:rsidR="00A3505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35051" w:rsidRDefault="00A35051">
      <w:pPr>
        <w:autoSpaceDE w:val="0"/>
        <w:autoSpaceDN w:val="0"/>
        <w:spacing w:after="64" w:line="220" w:lineRule="exact"/>
      </w:pPr>
    </w:p>
    <w:p w:rsidR="00A35051" w:rsidRDefault="00C66DF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486"/>
        <w:gridCol w:w="528"/>
        <w:gridCol w:w="1104"/>
        <w:gridCol w:w="1142"/>
        <w:gridCol w:w="804"/>
        <w:gridCol w:w="6760"/>
        <w:gridCol w:w="828"/>
        <w:gridCol w:w="1382"/>
      </w:tblGrid>
      <w:tr w:rsidR="00A3505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6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A35051" w:rsidTr="00C66DF0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2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6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</w:tr>
      <w:tr w:rsidR="00A35051" w:rsidRPr="00F828D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1.</w:t>
            </w:r>
            <w:r w:rsidRPr="00C66D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Основы религиозных культур народов России</w:t>
            </w:r>
          </w:p>
        </w:tc>
      </w:tr>
      <w:tr w:rsidR="00CF7EF2" w:rsidRPr="00F828DC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4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Россия — наша Родина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 w:right="259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Пользоваться условными обозначениями учебника;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Вести учебный, межкультурный диалог;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способы и средства познания духовных традиций;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Культура и религия.</w:t>
            </w:r>
          </w:p>
          <w:p w:rsidR="00CF7EF2" w:rsidRPr="00C66DF0" w:rsidRDefault="00CF7EF2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Возникновение религий. Мировые религии и иудаизм. Основатели религий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значение понятий: ритуал, материальная культура и духовная культура, пантеон, Завет, вера в Единого Бога, иудаизм, христианство, ислам, буддизм;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воспринимать прочитанное, осмысливать содержание прочитанного текста;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основных религиях, распространённых на территории России; о взаимосвязи и взаимовлиянии культуры, истории и религии, о предпосылках возникновения и нравственных основах религий; о первых религиях, об истории возникновения иудаизма, христианства, ислама и буддизма;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 w:rsidTr="00CF7EF2">
        <w:trPr>
          <w:trHeight w:hRule="exact" w:val="1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50" w:lineRule="auto"/>
              <w:ind w:left="72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значение понятий: Трипитака, Библия, Ветхий Завет, Новый Завет, Евангелие, Коран; 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воспринимать прочитанное, осмысливать содержание прочитанного текста.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Рассказывать о священных книгах буддизма, иудаизма, христианства, ислама;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Хранители предания в религиях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0" w:lineRule="auto"/>
              <w:ind w:left="72" w:right="86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значение понятий: жрец, раввин, епископ, священник, имам, лама; 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9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Добро и зло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значение понятий: добро, зло, грех, раскаяние, воздаяние — в контексте религиозных традиций мира;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 w:rsidTr="007E2EE7">
        <w:trPr>
          <w:trHeight w:hRule="exact" w:val="8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 w:right="86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значение понятий: молитва, таинство, намаз, мантра;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 w:rsidTr="007E2EE7">
        <w:trPr>
          <w:trHeight w:hRule="exact" w:val="9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Священные сооружения</w:t>
            </w:r>
          </w:p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  <w:p w:rsidR="00CF7EF2" w:rsidRPr="007E2EE7" w:rsidRDefault="00CF7EF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5" w:lineRule="auto"/>
              <w:ind w:left="72" w:right="18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значение понятий: синагога, церковь, мечеть, ступа, пагода; Прогнозировать содержание урока;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 в религиозной культуре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7" w:lineRule="auto"/>
              <w:ind w:left="72" w:right="86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роль искусства в религиозных культурах;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1.9.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Творческие работы учащихся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материале, изученном на уроках модуля «Основы религиозных культур народов России», о содержании учебного проекта и способах его реализации;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2B6BCF">
              <w:br/>
            </w:r>
            <w:r w:rsidRPr="002B6BC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494D6F">
              <w:rPr>
                <w:rFonts w:ascii="Times New Roman" w:hAnsi="Times New Roman" w:cs="Times New Roman"/>
                <w:sz w:val="16"/>
              </w:rPr>
              <w:t>schoolcollection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edu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494D6F">
              <w:rPr>
                <w:rFonts w:ascii="Times New Roman" w:hAnsi="Times New Roman" w:cs="Times New Roman"/>
                <w:sz w:val="16"/>
              </w:rPr>
              <w:t>ru</w:t>
            </w:r>
            <w:r w:rsidRPr="00494D6F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Религиозная культура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основных этапах возникновения и развития православия и других религий в России, о том, как и почему на Руси выбрали христианскую веру, какую роль сыграло православие в истории России, какую роль в истории России сыграли люди, исповедовавшие ислам, буддизм, иудаизм, католическую и протестантскую веру;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Религиозные ритуалы. Обычаи и обряды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значение понятия «обряды», паломничество, реликвии, мощи;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религиозных ритуалах в религиях мира, о том, что такое обряды (ритуалы) и как они возникли; какими бывают обряды в христианстве, исламе, буддизме и иудаизме; о паломничестве в христианстве, исламе, иудаизме, буддизме;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Прогнозировать содержание урока;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Праздники и календари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 w:right="158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значение понятий: паломничество, реликвии, мощи;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паломничестве в христианстве, исламе, иудаизме, буддизме; Прогнозировать содержание урока;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нравственных заповедях иудаизма и христианства, о нравственном учении ислама, о буддийском учении, о поведении человека;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1.14.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Милосердие, забота о слабых, взаимопомощь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7" w:lineRule="auto"/>
              <w:ind w:left="72" w:right="86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нравственный смысл милостыни;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Семья и семейные ценности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7" w:lineRule="auto"/>
              <w:ind w:left="72" w:right="86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как традиционные религии России относятся к семье;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1.16.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Долг, свобода, ответственность, труд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значение понятий: долг, свобода, ответственность, труд — в контексте традиционных религий;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1.17.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Любовь и уважение к Отечеству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 w:right="86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исторических этапах становления духовных традиций в России; 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1.18.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Обобщающий урок. Подведение итогов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материале, изученном на уроках модуля «Основы религиозных культур народов России», о содержании учебного проекта и способах его реализации;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и воспринимать прочитанное, осмысливать содержание прочитанного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733ABF">
              <w:br/>
            </w:r>
            <w:r w:rsidRPr="00733A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E22F9">
              <w:rPr>
                <w:rFonts w:ascii="Times New Roman" w:hAnsi="Times New Roman" w:cs="Times New Roman"/>
                <w:sz w:val="16"/>
              </w:rPr>
              <w:t>schoolcollection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edu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E22F9">
              <w:rPr>
                <w:rFonts w:ascii="Times New Roman" w:hAnsi="Times New Roman" w:cs="Times New Roman"/>
                <w:sz w:val="16"/>
              </w:rPr>
              <w:t>ru</w:t>
            </w:r>
            <w:r w:rsidRPr="009E22F9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A35051">
        <w:trPr>
          <w:trHeight w:hRule="exact" w:val="522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  <w:tc>
          <w:tcPr>
            <w:tcW w:w="9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</w:tr>
    </w:tbl>
    <w:p w:rsidR="00A35051" w:rsidRDefault="00A35051">
      <w:pPr>
        <w:autoSpaceDE w:val="0"/>
        <w:autoSpaceDN w:val="0"/>
        <w:spacing w:after="0" w:line="14" w:lineRule="exact"/>
      </w:pPr>
    </w:p>
    <w:p w:rsidR="00A35051" w:rsidRDefault="00A35051">
      <w:pPr>
        <w:sectPr w:rsidR="00A35051">
          <w:pgSz w:w="16840" w:h="11900"/>
          <w:pgMar w:top="284" w:right="640" w:bottom="12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35051" w:rsidRDefault="00A35051">
      <w:pPr>
        <w:autoSpaceDE w:val="0"/>
        <w:autoSpaceDN w:val="0"/>
        <w:spacing w:after="64" w:line="220" w:lineRule="exact"/>
      </w:pPr>
    </w:p>
    <w:p w:rsidR="00A35051" w:rsidRDefault="00C66DF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662"/>
        <w:gridCol w:w="528"/>
        <w:gridCol w:w="1106"/>
        <w:gridCol w:w="1140"/>
        <w:gridCol w:w="804"/>
        <w:gridCol w:w="5584"/>
        <w:gridCol w:w="828"/>
        <w:gridCol w:w="1382"/>
      </w:tblGrid>
      <w:tr w:rsidR="00A3505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A35051" w:rsidTr="007E2EE7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3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5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51" w:rsidRDefault="00A35051"/>
        </w:tc>
      </w:tr>
      <w:tr w:rsidR="00A3505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Основы светской этики</w:t>
            </w:r>
          </w:p>
        </w:tc>
      </w:tr>
      <w:tr w:rsidR="00CF7EF2" w:rsidRPr="00F828DC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6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Россия — наша Родина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ключевые понятия учебной темы в устной и письменной речи, применять их при анализе и оценке явлений и фактов действительности; рассказывать о роли культурных традиций в жизни народов России, о значении культурных традиций в жизни человека, семьи, народа, общества;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6207B">
              <w:rPr>
                <w:rFonts w:ascii="Times New Roman" w:hAnsi="Times New Roman" w:cs="Times New Roman"/>
                <w:sz w:val="16"/>
              </w:rPr>
              <w:t>schoolcollection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edu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ru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Этика и её значение в жизни человека. Нормы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морали. Нравственные ценности, идеалы, принципы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основные понятия темы в устной и письменной речи,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иллюстративный материал, соотносить текст с иллюстрациями; составлять небольшой текст-рассуждение на темы добра и зла, моральных ценностей, идеалов;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высказывать суждения оценочного характера о значении нравственности в жизни человека, семьи, народа, общества, государства;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рассуждать о возможности и необходимости соблюдения нравственных норм в жизни человека, общества, раскрывать понимание «золотого правила этики»;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6207B">
              <w:rPr>
                <w:rFonts w:ascii="Times New Roman" w:hAnsi="Times New Roman" w:cs="Times New Roman"/>
                <w:sz w:val="16"/>
              </w:rPr>
              <w:t>schoolcollection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edu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ru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6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Государство и мораль гражданина. Основной Закон (Конституция) в государстве как источник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российской гражданской этики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понимать учебный текст, объяснять зна​чение слов (терминов и понятий) с опорой на текст учебника;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выражать понимание нравственного долга и ответственности человека в российском обществе, государстве;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российской гражданской этике как общепринятых в российском обществе нормах морали, отношений и поведения людей, основанных на конституционных правах, свободах, обязанностях человека;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6207B">
              <w:rPr>
                <w:rFonts w:ascii="Times New Roman" w:hAnsi="Times New Roman" w:cs="Times New Roman"/>
                <w:sz w:val="16"/>
              </w:rPr>
              <w:t>schoolcollection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edu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ru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Образцы нравственности в культуре Отечества, народов России.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Природа и человек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необходимости соблюдения нравственных норм жизни в обществе; рассуждать о нравственных нормах на примерах образцов поведения людей, исторических и литературных героев, защитников Отечества в истории России и современности;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рассуждать о возможности и необходимости бережного отношения к природе и личной ответственности за это каждого человека;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6207B">
              <w:rPr>
                <w:rFonts w:ascii="Times New Roman" w:hAnsi="Times New Roman" w:cs="Times New Roman"/>
                <w:sz w:val="16"/>
              </w:rPr>
              <w:t>schoolcollection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edu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ru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праздников как одной из форм исторической памяти народа, общества, их значение для укрепления единства народа, общества;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российских праздниках (государственные, народные,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религиозные, семейные), День народного единства, День защитников Отечества и др., о праздниках в своём регионе, местности проживания;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осуществлять поиск необходимой информации для выполнения заданий;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F154A0">
              <w:br/>
            </w:r>
            <w:r w:rsidRPr="00F154A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6207B">
              <w:rPr>
                <w:rFonts w:ascii="Times New Roman" w:hAnsi="Times New Roman" w:cs="Times New Roman"/>
                <w:sz w:val="16"/>
              </w:rPr>
              <w:t>schoolcollection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edu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ru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слов (терминов и понятий) с опорой на учебный текст; раскрывать основное содержание понимания семьи, отношений в семье на основе взаимной любви и уважения, любовь и забота родителей о детях; любовь и забота детей о нуждающихся в помощи родителях; уважение старших; рассказывать о семейных традициях народов России, приводить примеры;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rPr>
                <w:lang w:val="ru-RU"/>
              </w:rPr>
            </w:pP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976D89">
              <w:br/>
            </w:r>
            <w:r w:rsidRPr="00976D8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96207B">
              <w:rPr>
                <w:rFonts w:ascii="Times New Roman" w:hAnsi="Times New Roman" w:cs="Times New Roman"/>
                <w:sz w:val="16"/>
              </w:rPr>
              <w:t>schoolcollection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edu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96207B">
              <w:rPr>
                <w:rFonts w:ascii="Times New Roman" w:hAnsi="Times New Roman" w:cs="Times New Roman"/>
                <w:sz w:val="16"/>
              </w:rPr>
              <w:t>ru</w:t>
            </w:r>
            <w:r w:rsidRPr="0096207B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</w:tbl>
    <w:p w:rsidR="00A35051" w:rsidRPr="00C66DF0" w:rsidRDefault="00A35051">
      <w:pPr>
        <w:autoSpaceDE w:val="0"/>
        <w:autoSpaceDN w:val="0"/>
        <w:spacing w:after="0" w:line="14" w:lineRule="exact"/>
        <w:rPr>
          <w:lang w:val="ru-RU"/>
        </w:rPr>
      </w:pPr>
    </w:p>
    <w:p w:rsidR="00A35051" w:rsidRPr="00C66DF0" w:rsidRDefault="00A35051">
      <w:pPr>
        <w:rPr>
          <w:lang w:val="ru-RU"/>
        </w:rPr>
        <w:sectPr w:rsidR="00A35051" w:rsidRPr="00C66DF0">
          <w:pgSz w:w="16840" w:h="11900"/>
          <w:pgMar w:top="282" w:right="640" w:bottom="6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35051" w:rsidRPr="00C66DF0" w:rsidRDefault="00A3505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662"/>
        <w:gridCol w:w="528"/>
        <w:gridCol w:w="1106"/>
        <w:gridCol w:w="1140"/>
        <w:gridCol w:w="804"/>
        <w:gridCol w:w="5584"/>
        <w:gridCol w:w="828"/>
        <w:gridCol w:w="1382"/>
      </w:tblGrid>
      <w:tr w:rsidR="00CF7EF2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прочитанное с точки зрения полученных ранее знаний; рассказывать о трудовой морали, нравственных традициях трудовой деятельности, предпринимательства в России, приводить примеры;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слов (терминов и понятий) с опорой на учебный текст;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836F10">
              <w:br/>
            </w:r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836F10">
              <w:br/>
            </w:r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194206">
              <w:rPr>
                <w:rFonts w:ascii="Times New Roman" w:hAnsi="Times New Roman" w:cs="Times New Roman"/>
                <w:sz w:val="16"/>
              </w:rPr>
              <w:t>schoolcollection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94206">
              <w:rPr>
                <w:rFonts w:ascii="Times New Roman" w:hAnsi="Times New Roman" w:cs="Times New Roman"/>
                <w:sz w:val="16"/>
              </w:rPr>
              <w:t>edu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94206">
              <w:rPr>
                <w:rFonts w:ascii="Times New Roman" w:hAnsi="Times New Roman" w:cs="Times New Roman"/>
                <w:sz w:val="16"/>
              </w:rPr>
              <w:t>ru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значит быть нравственным в наше время.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Методы нравственного самосовершенствования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выражать своими словами понятия урока;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нравственных поступков, оценивать поступки свои и других людей;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соотносить нравственные нормы с анализом личного опыта поведения;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836F10">
              <w:br/>
            </w:r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836F10">
              <w:br/>
            </w:r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194206">
              <w:rPr>
                <w:rFonts w:ascii="Times New Roman" w:hAnsi="Times New Roman" w:cs="Times New Roman"/>
                <w:sz w:val="16"/>
              </w:rPr>
              <w:t>schoolcollection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94206">
              <w:rPr>
                <w:rFonts w:ascii="Times New Roman" w:hAnsi="Times New Roman" w:cs="Times New Roman"/>
                <w:sz w:val="16"/>
              </w:rPr>
              <w:t>edu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94206">
              <w:rPr>
                <w:rFonts w:ascii="Times New Roman" w:hAnsi="Times New Roman" w:cs="Times New Roman"/>
                <w:sz w:val="16"/>
              </w:rPr>
              <w:t>ru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Этикет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размышлять и рассуждать на темы правил поведения в обществе;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нравственные нормы и правила этикета, приводить примеры; объяснять взаимосвязь этики и этикета, целесообразность правил этикета;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836F10">
              <w:br/>
            </w:r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836F10">
              <w:br/>
            </w:r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194206">
              <w:rPr>
                <w:rFonts w:ascii="Times New Roman" w:hAnsi="Times New Roman" w:cs="Times New Roman"/>
                <w:sz w:val="16"/>
              </w:rPr>
              <w:t>schoolcollection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94206">
              <w:rPr>
                <w:rFonts w:ascii="Times New Roman" w:hAnsi="Times New Roman" w:cs="Times New Roman"/>
                <w:sz w:val="16"/>
              </w:rPr>
              <w:t>edu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94206">
              <w:rPr>
                <w:rFonts w:ascii="Times New Roman" w:hAnsi="Times New Roman" w:cs="Times New Roman"/>
                <w:sz w:val="16"/>
              </w:rPr>
              <w:t>ru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CF7EF2" w:rsidRPr="00F828DC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66DF0" w:rsidRDefault="00CF7EF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закреплять и систематизировать представления о российской светской этике, духовно-нравственной культуре многонационального народа России, их значении в жизни человека, семьи, российского общества;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понятия «патриотизм», «Отечество», «многонациональный народ России», «служение», соотносить определения с понятиями, делать выводы; использовать основные понятия темы в устной и письменной речи; </w:t>
            </w:r>
            <w:r w:rsidRPr="00C66DF0">
              <w:rPr>
                <w:lang w:val="ru-RU"/>
              </w:rPr>
              <w:br/>
            </w: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Default="00CF7EF2"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836F10">
              <w:br/>
            </w:r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836F10">
              <w:br/>
            </w:r>
            <w:r w:rsidRPr="00836F1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7EF2" w:rsidRPr="00CF7EF2" w:rsidRDefault="00CF7EF2">
            <w:pPr>
              <w:rPr>
                <w:lang w:val="ru-RU"/>
              </w:rPr>
            </w:pP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Единая коллекция цифровых образовательных ресурсов (</w:t>
            </w:r>
            <w:r w:rsidRPr="00194206">
              <w:rPr>
                <w:rFonts w:ascii="Times New Roman" w:hAnsi="Times New Roman" w:cs="Times New Roman"/>
                <w:sz w:val="16"/>
              </w:rPr>
              <w:t>schoolcollection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94206">
              <w:rPr>
                <w:rFonts w:ascii="Times New Roman" w:hAnsi="Times New Roman" w:cs="Times New Roman"/>
                <w:sz w:val="16"/>
              </w:rPr>
              <w:t>edu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>.</w:t>
            </w:r>
            <w:r w:rsidRPr="00194206">
              <w:rPr>
                <w:rFonts w:ascii="Times New Roman" w:hAnsi="Times New Roman" w:cs="Times New Roman"/>
                <w:sz w:val="16"/>
              </w:rPr>
              <w:t>ru</w:t>
            </w:r>
            <w:r w:rsidRPr="00194206">
              <w:rPr>
                <w:rFonts w:ascii="Times New Roman" w:hAnsi="Times New Roman" w:cs="Times New Roman"/>
                <w:sz w:val="16"/>
                <w:lang w:val="ru-RU"/>
              </w:rPr>
              <w:t xml:space="preserve">). </w:t>
            </w:r>
          </w:p>
        </w:tc>
      </w:tr>
      <w:tr w:rsidR="00A35051">
        <w:trPr>
          <w:trHeight w:hRule="exact" w:val="328"/>
        </w:trPr>
        <w:tc>
          <w:tcPr>
            <w:tcW w:w="4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Pr="00C66DF0" w:rsidRDefault="00C66DF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D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C66DF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  <w:tc>
          <w:tcPr>
            <w:tcW w:w="8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5051" w:rsidRDefault="00A35051"/>
        </w:tc>
      </w:tr>
    </w:tbl>
    <w:p w:rsidR="00A35051" w:rsidRPr="00BD0B97" w:rsidRDefault="00A35051" w:rsidP="00BD0B97">
      <w:pPr>
        <w:autoSpaceDE w:val="0"/>
        <w:autoSpaceDN w:val="0"/>
        <w:spacing w:after="0" w:line="14" w:lineRule="exact"/>
        <w:jc w:val="center"/>
        <w:rPr>
          <w:rFonts w:ascii="Times New Roman" w:hAnsi="Times New Roman" w:cs="Times New Roman"/>
        </w:rPr>
      </w:pPr>
    </w:p>
    <w:p w:rsidR="00A35051" w:rsidRPr="00BD0B97" w:rsidRDefault="00A35051" w:rsidP="00BD0B97">
      <w:pPr>
        <w:jc w:val="center"/>
        <w:rPr>
          <w:rFonts w:ascii="Times New Roman" w:hAnsi="Times New Roman" w:cs="Times New Roman"/>
        </w:rPr>
        <w:sectPr w:rsidR="00A35051" w:rsidRPr="00BD0B9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D0B97" w:rsidRPr="00BD0B97" w:rsidRDefault="00BD0B97" w:rsidP="00BD0B97">
      <w:pPr>
        <w:pStyle w:val="1"/>
        <w:spacing w:before="66"/>
        <w:ind w:left="1275" w:right="1389"/>
        <w:jc w:val="center"/>
        <w:rPr>
          <w:rFonts w:ascii="Times New Roman" w:hAnsi="Times New Roman" w:cs="Times New Roman"/>
          <w:color w:val="auto"/>
        </w:rPr>
      </w:pPr>
      <w:r w:rsidRPr="00BD0B97">
        <w:rPr>
          <w:rFonts w:ascii="Times New Roman" w:hAnsi="Times New Roman" w:cs="Times New Roman"/>
          <w:color w:val="auto"/>
          <w:spacing w:val="-1"/>
        </w:rPr>
        <w:lastRenderedPageBreak/>
        <w:t>Календарно-тематическое</w:t>
      </w:r>
      <w:r w:rsidRPr="00BD0B97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D0B97">
        <w:rPr>
          <w:rFonts w:ascii="Times New Roman" w:hAnsi="Times New Roman" w:cs="Times New Roman"/>
          <w:color w:val="auto"/>
        </w:rPr>
        <w:t>планирование</w:t>
      </w:r>
    </w:p>
    <w:p w:rsidR="00BD0B97" w:rsidRDefault="00BD0B97" w:rsidP="00BD0B97">
      <w:pPr>
        <w:pStyle w:val="af"/>
        <w:spacing w:before="2" w:after="1"/>
        <w:rPr>
          <w:b/>
        </w:rPr>
      </w:pP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2835"/>
        <w:gridCol w:w="709"/>
        <w:gridCol w:w="1559"/>
        <w:gridCol w:w="1011"/>
        <w:gridCol w:w="974"/>
        <w:gridCol w:w="567"/>
        <w:gridCol w:w="2315"/>
      </w:tblGrid>
      <w:tr w:rsidR="00BD0B97" w:rsidRPr="00BD0B97" w:rsidTr="00AF3A62">
        <w:trPr>
          <w:trHeight w:val="594"/>
        </w:trPr>
        <w:tc>
          <w:tcPr>
            <w:tcW w:w="356" w:type="dxa"/>
            <w:vMerge w:val="restart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D0B9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BD0B9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279" w:type="dxa"/>
            <w:gridSpan w:val="3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BD0B9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41" w:type="dxa"/>
            <w:gridSpan w:val="2"/>
            <w:tcBorders>
              <w:bottom w:val="single" w:sz="4" w:space="0" w:color="000000"/>
            </w:tcBorders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BD0B9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</w:p>
        </w:tc>
        <w:tc>
          <w:tcPr>
            <w:tcW w:w="2315" w:type="dxa"/>
            <w:vMerge w:val="restart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</w:t>
            </w:r>
            <w:r w:rsidRPr="00BD0B9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</w:t>
            </w:r>
            <w:r w:rsidRPr="00BD0B9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цифровые</w:t>
            </w:r>
            <w:r w:rsidRPr="00BD0B97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</w:t>
            </w:r>
            <w:r w:rsidRPr="00BD0B9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тельные</w:t>
            </w:r>
            <w:r w:rsidRPr="00BD0B9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ресурсы</w:t>
            </w:r>
          </w:p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(на усмотрение учителя)</w:t>
            </w:r>
          </w:p>
        </w:tc>
      </w:tr>
      <w:tr w:rsidR="00BD0B97" w:rsidRPr="00BD0B97" w:rsidTr="00AF3A62">
        <w:trPr>
          <w:trHeight w:val="1372"/>
        </w:trPr>
        <w:tc>
          <w:tcPr>
            <w:tcW w:w="356" w:type="dxa"/>
            <w:vMerge/>
            <w:tcBorders>
              <w:top w:val="nil"/>
            </w:tcBorders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  <w:r w:rsidRPr="00BD0B9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BD0B9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74" w:type="dxa"/>
            <w:tcBorders>
              <w:top w:val="single" w:sz="4" w:space="0" w:color="000000"/>
            </w:tcBorders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15" w:type="dxa"/>
            <w:vMerge/>
            <w:tcBorders>
              <w:top w:val="nil"/>
            </w:tcBorders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97" w:rsidRPr="00BD0B97" w:rsidTr="00AF3A62">
        <w:trPr>
          <w:trHeight w:val="321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Россия — наша Родина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Этика и её значение в жизни человека. Нормы </w:t>
            </w: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морали. 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Нравственные ценности, идеалы, принципы. Вежливость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Нравственные ценности, идеалы, принципы. Добро и зло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Нравственные ценности, идеалы, принципы. 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Добро и зло. Социальные проблемы общества и отношение к ним разных религий.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Что такое добродетель.Аристотель о добродетелях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Нравственные ценности, идеалы, принципы. Что такое дружба? 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Нравственные ценности, идеалы, принципы. Дружба и порядочность.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Нравственные ценности, идеалы, принципы. Честность и искренность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Нравственные ценности, идеалы, принципы. Гордость и гордыня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Государство и мораль гражданина. Основной Закон (Конституция) в государстве как источник </w:t>
            </w: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российской гражданской этики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Образцы нравственности в культуре Отечества, народов России. Что такое нравственность  и мораль?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Образцы нравственности в культуре Отечества, народов России. Природа и человек 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 xml:space="preserve">Нравственный 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lastRenderedPageBreak/>
              <w:t xml:space="preserve">выбор на внутреннюю установку личности поступать согласно своей совести. 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>Совесть. Долг. Ответственность. Золотое правило нравственности.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Образцы нравственности в культуре Отечества, народов России. Природа и человек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Нравственные качества.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Сократ. Нравственность в наше время. Нравственный выбор. Справедливость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Образцы нравственности в культуре Отечества, народов России.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Государство, основанное на справедливости.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Образцы нравственности в культуре Отечества, народов России. 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Защитники Отечества.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Образцы нравственности в культуре Отечества, народов России. Природа и человек. </w:t>
            </w:r>
            <w:r w:rsidRPr="00BD0B97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 xml:space="preserve">Патриотизм как </w:t>
            </w:r>
            <w:r w:rsidRPr="00BD0B97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br/>
              <w:t>нравственная категория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Образцы нравственности в культуре Отечества, народов России. Природа и человек.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>Гуманисты мира.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Образцы нравственности в культуре Отечества, народов России. Природа и человек.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Гуманисты России.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Писатели-гуманисты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Праздники как одна из форм исторической памяти. 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Календари религий мира. Праздники в религиях мира.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Праздники как одна из форм исторической памяти. 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Календари религий мира. Праздники в религиях мира.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Семейные ценности. Этика семейных отношений. 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kern w:val="36"/>
                <w:sz w:val="24"/>
                <w:szCs w:val="24"/>
                <w:lang w:val="ru-RU"/>
              </w:rPr>
              <w:t>Семья и семейные ценности в различных религиозных традициях.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Семейные ценности. Этика семейных отношений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 Православная семья, иудейская семья, исламская семья, буддийская семья.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>Этика религиозная и светская</w:t>
            </w:r>
            <w:r w:rsidRPr="00BD0B97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Трудовая мораль. Нравственные традиции предпринимательства.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>Труд как нравственная ценность.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Трудовая мораль. Нравственные традиции предпринимательства. 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Терпение и труд. Трудовая мораль.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Что значит быть нравственным в наше время. 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Правила твоей жизни. 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>Нравственные нормы и ценности для достойной жизни личности, семьи, общества.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Что значит быть нравственным в наше время.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>Десять заповедей и мораль в современном обществе</w:t>
            </w:r>
            <w:r w:rsidRPr="00BD0B97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val="ru-RU"/>
              </w:rPr>
              <w:t>.</w:t>
            </w:r>
            <w:r w:rsidRPr="00BD0B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Образцы нравственности в культурах разных народов. Нравственные качества.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Что значит быть нравственным в наше время. Методы нравственного самосовершенствования.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Нравственный выбор.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Справедливость.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Что значит быть нравственным в наше время. Методы нравственного самосовершенствования. 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 xml:space="preserve">Нравственный выбор на внутреннюю установку личности поступать согласно своей совести. 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lastRenderedPageBreak/>
              <w:t>Совесть. Долг. Ответственность. Золотое правило нравственности.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Что значит быть нравственным в наше время. Методы нравственного самосовершенствования.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>Милосердие — «милость сердца»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Что значит быть нравственным в наше время. Методы нравственного самосовершенствования.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Десять заповедей и мораль в современном обществе. </w:t>
            </w: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Образование как нравственная норма.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Этикет. Премудрости этикета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Этикет. Критерии этикета: разумность, красота и гигиена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Любовь и уважение к Отечеству. Защитники Отечества.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0B97" w:rsidRPr="00BD0B97" w:rsidTr="00AF3A62">
        <w:trPr>
          <w:trHeight w:val="316"/>
        </w:trPr>
        <w:tc>
          <w:tcPr>
            <w:tcW w:w="356" w:type="dxa"/>
          </w:tcPr>
          <w:p w:rsidR="00BD0B97" w:rsidRPr="00BD0B97" w:rsidRDefault="00BD0B97" w:rsidP="00BD0B97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>Россия - наш общий дом</w:t>
            </w:r>
            <w:r w:rsidRPr="00BD0B97">
              <w:rPr>
                <w:rStyle w:val="115pt"/>
                <w:rFonts w:eastAsia="Courier New"/>
                <w:i/>
                <w:color w:val="404040" w:themeColor="text1" w:themeTint="BF"/>
                <w:sz w:val="24"/>
                <w:szCs w:val="24"/>
              </w:rPr>
              <w:t>.</w:t>
            </w:r>
            <w:r w:rsidRPr="00BD0B97">
              <w:rPr>
                <w:rStyle w:val="115pt"/>
                <w:rFonts w:eastAsia="Courier New"/>
                <w:color w:val="404040" w:themeColor="text1" w:themeTint="BF"/>
                <w:sz w:val="24"/>
                <w:szCs w:val="24"/>
              </w:rPr>
              <w:t xml:space="preserve"> Р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>оссийск</w:t>
            </w:r>
            <w:r w:rsidRPr="00BD0B97">
              <w:rPr>
                <w:rStyle w:val="115pt"/>
                <w:rFonts w:eastAsia="Courier New"/>
                <w:color w:val="404040" w:themeColor="text1" w:themeTint="BF"/>
                <w:sz w:val="24"/>
                <w:szCs w:val="24"/>
              </w:rPr>
              <w:t>ая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 xml:space="preserve"> государственност</w:t>
            </w:r>
            <w:r w:rsidRPr="00BD0B97">
              <w:rPr>
                <w:rStyle w:val="115pt"/>
                <w:rFonts w:eastAsia="Courier New"/>
                <w:color w:val="404040" w:themeColor="text1" w:themeTint="BF"/>
                <w:sz w:val="24"/>
                <w:szCs w:val="24"/>
              </w:rPr>
              <w:t>ь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>, российск</w:t>
            </w:r>
            <w:r w:rsidRPr="00BD0B97">
              <w:rPr>
                <w:rStyle w:val="115pt"/>
                <w:rFonts w:eastAsia="Courier New"/>
                <w:color w:val="404040" w:themeColor="text1" w:themeTint="BF"/>
                <w:sz w:val="24"/>
                <w:szCs w:val="24"/>
              </w:rPr>
              <w:t>ая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 xml:space="preserve"> светск</w:t>
            </w:r>
            <w:r w:rsidRPr="00BD0B97">
              <w:rPr>
                <w:rStyle w:val="115pt"/>
                <w:rFonts w:eastAsia="Courier New"/>
                <w:color w:val="404040" w:themeColor="text1" w:themeTint="BF"/>
                <w:sz w:val="24"/>
                <w:szCs w:val="24"/>
              </w:rPr>
              <w:t>ая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 xml:space="preserve"> (гражданск</w:t>
            </w:r>
            <w:r w:rsidRPr="00BD0B97">
              <w:rPr>
                <w:rStyle w:val="115pt"/>
                <w:rFonts w:eastAsia="Courier New"/>
                <w:color w:val="404040" w:themeColor="text1" w:themeTint="BF"/>
                <w:sz w:val="24"/>
                <w:szCs w:val="24"/>
              </w:rPr>
              <w:t>ая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>) этик</w:t>
            </w:r>
            <w:r w:rsidRPr="00BD0B97">
              <w:rPr>
                <w:rStyle w:val="115pt"/>
                <w:rFonts w:eastAsia="Courier New"/>
                <w:color w:val="404040" w:themeColor="text1" w:themeTint="BF"/>
                <w:sz w:val="24"/>
                <w:szCs w:val="24"/>
              </w:rPr>
              <w:t>а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>, основанн</w:t>
            </w:r>
            <w:r w:rsidRPr="00BD0B97">
              <w:rPr>
                <w:rStyle w:val="115pt"/>
                <w:rFonts w:eastAsia="Courier New"/>
                <w:color w:val="404040" w:themeColor="text1" w:themeTint="BF"/>
                <w:sz w:val="24"/>
                <w:szCs w:val="24"/>
              </w:rPr>
              <w:t>ая</w:t>
            </w:r>
            <w:r w:rsidRPr="00BD0B97">
              <w:rPr>
                <w:rStyle w:val="115pt"/>
                <w:rFonts w:eastAsiaTheme="minorEastAsia"/>
                <w:color w:val="404040" w:themeColor="text1" w:themeTint="BF"/>
                <w:sz w:val="24"/>
                <w:szCs w:val="24"/>
              </w:rPr>
              <w:t xml:space="preserve"> на конституционных обязанностях, правах и свободах человека и гражданина в Российской Федерации.</w:t>
            </w:r>
          </w:p>
        </w:tc>
        <w:tc>
          <w:tcPr>
            <w:tcW w:w="70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1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BD0B97" w:rsidRPr="00BD0B97" w:rsidRDefault="00BD0B97" w:rsidP="00AF3A6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D0B97" w:rsidRDefault="00BD0B97" w:rsidP="00BD0B97"/>
    <w:p w:rsidR="00BD0B97" w:rsidRDefault="00BD0B97" w:rsidP="00BD0B97">
      <w:pPr>
        <w:rPr>
          <w:lang w:val="ru-RU"/>
        </w:rPr>
      </w:pPr>
    </w:p>
    <w:p w:rsidR="00BD0B97" w:rsidRDefault="00BD0B97" w:rsidP="00BD0B97">
      <w:pPr>
        <w:rPr>
          <w:lang w:val="ru-RU"/>
        </w:rPr>
      </w:pPr>
    </w:p>
    <w:p w:rsidR="00BD0B97" w:rsidRDefault="00BD0B97" w:rsidP="00BD0B97">
      <w:pPr>
        <w:rPr>
          <w:lang w:val="ru-RU"/>
        </w:rPr>
      </w:pPr>
    </w:p>
    <w:p w:rsidR="00BD0B97" w:rsidRDefault="00BD0B97" w:rsidP="00BD0B97">
      <w:pPr>
        <w:rPr>
          <w:lang w:val="ru-RU"/>
        </w:rPr>
      </w:pPr>
    </w:p>
    <w:p w:rsidR="00BD0B97" w:rsidRDefault="00BD0B97" w:rsidP="00BD0B97">
      <w:pPr>
        <w:rPr>
          <w:lang w:val="ru-RU"/>
        </w:rPr>
      </w:pPr>
    </w:p>
    <w:p w:rsidR="00BD0B97" w:rsidRDefault="00BD0B97" w:rsidP="00BD0B97">
      <w:pPr>
        <w:rPr>
          <w:lang w:val="ru-RU"/>
        </w:rPr>
      </w:pPr>
    </w:p>
    <w:p w:rsidR="00BD0B97" w:rsidRDefault="00BD0B97" w:rsidP="00BD0B97">
      <w:pPr>
        <w:rPr>
          <w:lang w:val="ru-RU"/>
        </w:rPr>
      </w:pPr>
    </w:p>
    <w:p w:rsidR="00BD0B97" w:rsidRDefault="00BD0B97" w:rsidP="00BD0B97">
      <w:pPr>
        <w:rPr>
          <w:lang w:val="ru-RU"/>
        </w:rPr>
      </w:pPr>
    </w:p>
    <w:p w:rsidR="00CF7EF2" w:rsidRDefault="00CF7EF2" w:rsidP="00CF7EF2">
      <w:pPr>
        <w:autoSpaceDE w:val="0"/>
        <w:autoSpaceDN w:val="0"/>
        <w:spacing w:after="78" w:line="220" w:lineRule="exact"/>
      </w:pPr>
    </w:p>
    <w:p w:rsidR="00CF7EF2" w:rsidRPr="00CF7EF2" w:rsidRDefault="00CF7EF2" w:rsidP="00CF7EF2">
      <w:pPr>
        <w:autoSpaceDE w:val="0"/>
        <w:autoSpaceDN w:val="0"/>
        <w:spacing w:after="0" w:line="230" w:lineRule="auto"/>
        <w:rPr>
          <w:lang w:val="ru-RU"/>
        </w:rPr>
      </w:pPr>
      <w:r w:rsidRPr="00CF7EF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CF7EF2" w:rsidRPr="00CF7EF2" w:rsidRDefault="00CF7EF2" w:rsidP="00CF7EF2">
      <w:pPr>
        <w:autoSpaceDE w:val="0"/>
        <w:autoSpaceDN w:val="0"/>
        <w:spacing w:before="346" w:after="0" w:line="230" w:lineRule="auto"/>
        <w:rPr>
          <w:lang w:val="ru-RU"/>
        </w:rPr>
      </w:pPr>
      <w:r w:rsidRPr="00CF7EF2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CF7EF2" w:rsidRPr="00F75000" w:rsidRDefault="00B70D81" w:rsidP="00CF7EF2">
      <w:pPr>
        <w:autoSpaceDE w:val="0"/>
        <w:autoSpaceDN w:val="0"/>
        <w:spacing w:before="166" w:after="0" w:line="271" w:lineRule="auto"/>
        <w:ind w:right="432"/>
        <w:rPr>
          <w:lang w:val="ru-RU"/>
        </w:rPr>
      </w:pPr>
      <w:r>
        <w:rPr>
          <w:color w:val="333333"/>
          <w:shd w:val="clear" w:color="auto" w:fill="FFFFFF"/>
        </w:rPr>
        <w:t> </w:t>
      </w:r>
      <w:r w:rsidRPr="00B70D81">
        <w:rPr>
          <w:color w:val="333333"/>
          <w:shd w:val="clear" w:color="auto" w:fill="FFFFFF"/>
          <w:lang w:val="ru-RU"/>
        </w:rPr>
        <w:t>Основы религиозных культур и светской этики. Основы светской этики: 4-й класс: учебник, 4 класс/ Шемшурина А.И., Шемшурин А.А., Акционерное общество «Издательство «Просвещение»</w:t>
      </w:r>
      <w:r w:rsidRPr="00B70D81">
        <w:rPr>
          <w:color w:val="333333"/>
          <w:lang w:val="ru-RU"/>
        </w:rPr>
        <w:br/>
      </w:r>
      <w:r w:rsidRPr="00B70D81">
        <w:rPr>
          <w:color w:val="333333"/>
          <w:shd w:val="clear" w:color="auto" w:fill="FFFFFF"/>
          <w:lang w:val="ru-RU"/>
        </w:rPr>
        <w:t>• Основы религиозных культур и светской этики. Основы религиозных культур народов России: 4-й класс: учебник, 4 класс/ Беглов А.Л., Саплина Е.В., Токарева Е.С., Ярлыкапов А.А., Акционерное общество «Издательство «Просвещение»</w:t>
      </w:r>
      <w:r w:rsidRPr="00B70D81">
        <w:rPr>
          <w:color w:val="333333"/>
          <w:lang w:val="ru-RU"/>
        </w:rPr>
        <w:br/>
      </w:r>
      <w:r w:rsidRPr="00B70D81">
        <w:rPr>
          <w:color w:val="333333"/>
          <w:shd w:val="clear" w:color="auto" w:fill="FFFFFF"/>
          <w:lang w:val="ru-RU"/>
        </w:rPr>
        <w:t>• Основы религиозных культур и светской этики. Основы православной культуры. 4 класс: учебник: в 2 частях, 4 класс/ Васильева О.Ю., Кульберг А.С., Корытко О.В. и другие; под науч. ред. Васильевой О.Ю., Акционерное общество «Издательство «Просвещение»</w:t>
      </w:r>
      <w:r w:rsidRPr="00B70D81">
        <w:rPr>
          <w:color w:val="333333"/>
          <w:lang w:val="ru-RU"/>
        </w:rPr>
        <w:br/>
      </w:r>
      <w:r w:rsidRPr="00B70D81">
        <w:rPr>
          <w:color w:val="333333"/>
          <w:shd w:val="clear" w:color="auto" w:fill="FFFFFF"/>
          <w:lang w:val="ru-RU"/>
        </w:rPr>
        <w:t>• Основы религиозных культур и светской этики. Основы исламской культуры: 4-й класс: учебник, 4 класс/ Латышина Д.И., Муртазин М.Ф., Акционерное общество «Издательство «Просвещение»</w:t>
      </w:r>
      <w:r w:rsidRPr="00B70D81">
        <w:rPr>
          <w:color w:val="333333"/>
          <w:lang w:val="ru-RU"/>
        </w:rPr>
        <w:br/>
      </w:r>
      <w:r w:rsidRPr="00B70D81">
        <w:rPr>
          <w:color w:val="333333"/>
          <w:shd w:val="clear" w:color="auto" w:fill="FFFFFF"/>
          <w:lang w:val="ru-RU"/>
        </w:rPr>
        <w:t>• Основы религиозных культур и светской этики. Основы буддийской культуры: 4-й класс: учебник, 4 класс/ Чимитдоржиев В. Л., Акционерное общество «Издательство «Просвещение»</w:t>
      </w:r>
      <w:r w:rsidR="00CF7EF2" w:rsidRPr="00F75000">
        <w:rPr>
          <w:lang w:val="ru-RU"/>
        </w:rPr>
        <w:br/>
      </w:r>
    </w:p>
    <w:p w:rsidR="00CF7EF2" w:rsidRPr="00F75000" w:rsidRDefault="00CF7EF2" w:rsidP="00CF7EF2">
      <w:pPr>
        <w:autoSpaceDE w:val="0"/>
        <w:autoSpaceDN w:val="0"/>
        <w:spacing w:before="262" w:after="0" w:line="230" w:lineRule="auto"/>
        <w:rPr>
          <w:lang w:val="ru-RU"/>
        </w:rPr>
      </w:pPr>
      <w:r w:rsidRPr="00F7500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CF7EF2" w:rsidRPr="00F75000" w:rsidRDefault="00CF7EF2" w:rsidP="00CF7EF2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sunhome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religion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 xml:space="preserve"> - публикации на тему религии: Буддизм, Христианство, Даосизм, Индуизм, Ислам, Иудаизм, в т.ч. религиозные праздники </w:t>
      </w:r>
      <w:r w:rsidRPr="00F7500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parables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-17.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 xml:space="preserve"> - детские притчи</w:t>
      </w:r>
    </w:p>
    <w:p w:rsidR="00CF7EF2" w:rsidRPr="00F75000" w:rsidRDefault="00CF7EF2" w:rsidP="00CF7EF2">
      <w:pPr>
        <w:autoSpaceDE w:val="0"/>
        <w:autoSpaceDN w:val="0"/>
        <w:spacing w:before="264" w:after="0" w:line="230" w:lineRule="auto"/>
        <w:rPr>
          <w:lang w:val="ru-RU"/>
        </w:rPr>
      </w:pPr>
      <w:r w:rsidRPr="00F7500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B70D81" w:rsidRDefault="00B70D81" w:rsidP="00B70D81">
      <w:pPr>
        <w:pStyle w:val="a9"/>
        <w:rPr>
          <w:lang w:val="ru-RU"/>
        </w:rPr>
      </w:pPr>
      <w:r w:rsidRPr="00B70D81">
        <w:rPr>
          <w:lang w:val="ru-RU"/>
        </w:rPr>
        <w:t>Основы светской этики. 4 класс. Электронное приложение к учебнику А. И. Шемшуриной</w:t>
      </w:r>
      <w:r w:rsidRPr="00B70D81">
        <w:t> </w:t>
      </w:r>
    </w:p>
    <w:p w:rsidR="00CF7EF2" w:rsidRPr="00F75000" w:rsidRDefault="00CF7EF2" w:rsidP="00B70D81">
      <w:pPr>
        <w:pStyle w:val="a9"/>
        <w:rPr>
          <w:lang w:val="ru-RU"/>
        </w:rPr>
      </w:pPr>
      <w:r>
        <w:rPr>
          <w:rFonts w:eastAsia="Times New Roman"/>
          <w:color w:val="000000"/>
        </w:rPr>
        <w:t>http</w:t>
      </w:r>
      <w:r w:rsidRPr="00F75000">
        <w:rPr>
          <w:rFonts w:eastAsia="Times New Roman"/>
          <w:color w:val="000000"/>
          <w:lang w:val="ru-RU"/>
        </w:rPr>
        <w:t>://</w:t>
      </w:r>
      <w:r>
        <w:rPr>
          <w:rFonts w:eastAsia="Times New Roman"/>
          <w:color w:val="000000"/>
        </w:rPr>
        <w:t>www</w:t>
      </w:r>
      <w:r w:rsidRPr="00F75000">
        <w:rPr>
          <w:rFonts w:eastAsia="Times New Roman"/>
          <w:color w:val="000000"/>
          <w:lang w:val="ru-RU"/>
        </w:rPr>
        <w:t>.</w:t>
      </w:r>
      <w:r>
        <w:rPr>
          <w:rFonts w:eastAsia="Times New Roman"/>
          <w:color w:val="000000"/>
        </w:rPr>
        <w:t>musei</w:t>
      </w:r>
      <w:r w:rsidRPr="00F75000">
        <w:rPr>
          <w:rFonts w:eastAsia="Times New Roman"/>
          <w:color w:val="000000"/>
          <w:lang w:val="ru-RU"/>
        </w:rPr>
        <w:t>-</w:t>
      </w:r>
      <w:r>
        <w:rPr>
          <w:rFonts w:eastAsia="Times New Roman"/>
          <w:color w:val="000000"/>
        </w:rPr>
        <w:t>online</w:t>
      </w:r>
      <w:r w:rsidRPr="00F75000">
        <w:rPr>
          <w:rFonts w:eastAsia="Times New Roman"/>
          <w:color w:val="000000"/>
          <w:lang w:val="ru-RU"/>
        </w:rPr>
        <w:t>.</w:t>
      </w:r>
      <w:r>
        <w:rPr>
          <w:rFonts w:eastAsia="Times New Roman"/>
          <w:color w:val="000000"/>
        </w:rPr>
        <w:t>blogspot</w:t>
      </w:r>
      <w:r w:rsidRPr="00F75000">
        <w:rPr>
          <w:rFonts w:eastAsia="Times New Roman"/>
          <w:color w:val="000000"/>
          <w:lang w:val="ru-RU"/>
        </w:rPr>
        <w:t>.</w:t>
      </w:r>
      <w:r>
        <w:rPr>
          <w:rFonts w:eastAsia="Times New Roman"/>
          <w:color w:val="000000"/>
        </w:rPr>
        <w:t>ru</w:t>
      </w:r>
      <w:r w:rsidRPr="00F75000">
        <w:rPr>
          <w:rFonts w:eastAsia="Times New Roman"/>
          <w:color w:val="000000"/>
          <w:lang w:val="ru-RU"/>
        </w:rPr>
        <w:t>/</w:t>
      </w:r>
      <w:r>
        <w:rPr>
          <w:rFonts w:eastAsia="Times New Roman"/>
          <w:color w:val="000000"/>
        </w:rPr>
        <w:t>search</w:t>
      </w:r>
      <w:r w:rsidRPr="00F75000">
        <w:rPr>
          <w:rFonts w:eastAsia="Times New Roman"/>
          <w:color w:val="000000"/>
          <w:lang w:val="ru-RU"/>
        </w:rPr>
        <w:t>/</w:t>
      </w:r>
      <w:r>
        <w:rPr>
          <w:rFonts w:eastAsia="Times New Roman"/>
          <w:color w:val="000000"/>
        </w:rPr>
        <w:t>label</w:t>
      </w:r>
      <w:r w:rsidRPr="00F75000">
        <w:rPr>
          <w:rFonts w:eastAsia="Times New Roman"/>
          <w:color w:val="000000"/>
          <w:lang w:val="ru-RU"/>
        </w:rPr>
        <w:t>/Россия - сайт «Музеи онлайн» с виртуальными экскурсиями по музеям мира, представлено 16 музеев России.</w:t>
      </w:r>
    </w:p>
    <w:p w:rsidR="00CF7EF2" w:rsidRPr="00F75000" w:rsidRDefault="00CF7EF2" w:rsidP="00CF7EF2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ethnomuseum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Российского этнографического музея.</w:t>
      </w:r>
    </w:p>
    <w:p w:rsidR="00CF7EF2" w:rsidRPr="00F75000" w:rsidRDefault="00CF7EF2" w:rsidP="00CF7EF2">
      <w:pPr>
        <w:autoSpaceDE w:val="0"/>
        <w:autoSpaceDN w:val="0"/>
        <w:spacing w:before="406" w:after="0" w:line="271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culture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«Культура. РФ», гуманитарный просветительский проект, посвященный культуре России. Рассказывает о наиболее значимых событиях, народных традициях, памятниках нашей страны.</w:t>
      </w:r>
    </w:p>
    <w:p w:rsidR="00CF7EF2" w:rsidRPr="00F75000" w:rsidRDefault="00CF7EF2" w:rsidP="00CF7EF2">
      <w:pPr>
        <w:autoSpaceDE w:val="0"/>
        <w:autoSpaceDN w:val="0"/>
        <w:spacing w:before="406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artclassic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F75000">
        <w:rPr>
          <w:rFonts w:ascii="Times New Roman" w:eastAsia="Times New Roman" w:hAnsi="Times New Roman"/>
          <w:color w:val="000000"/>
          <w:sz w:val="24"/>
          <w:lang w:val="ru-RU"/>
        </w:rPr>
        <w:t>/ - коллекция образовательных ресурсов по поиску произведений искусства по времени, стране, стилю.</w:t>
      </w:r>
    </w:p>
    <w:p w:rsidR="00CF7EF2" w:rsidRPr="00CF7EF2" w:rsidRDefault="00CF7EF2">
      <w:pPr>
        <w:rPr>
          <w:sz w:val="36"/>
          <w:lang w:val="ru-RU"/>
        </w:rPr>
        <w:sectPr w:rsidR="00CF7EF2" w:rsidRPr="00CF7EF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CF7EF2">
        <w:rPr>
          <w:rFonts w:ascii="Times New Roman" w:hAnsi="Times New Roman" w:cs="Times New Roman"/>
          <w:sz w:val="24"/>
          <w:lang w:val="ru-RU"/>
        </w:rPr>
        <w:t>Единая коллекция цифровых образовательных ресурсов (</w:t>
      </w:r>
      <w:r w:rsidRPr="00CF7EF2">
        <w:rPr>
          <w:rFonts w:ascii="Times New Roman" w:hAnsi="Times New Roman" w:cs="Times New Roman"/>
          <w:sz w:val="24"/>
        </w:rPr>
        <w:t>schoolcollection</w:t>
      </w:r>
      <w:r w:rsidRPr="00CF7EF2">
        <w:rPr>
          <w:rFonts w:ascii="Times New Roman" w:hAnsi="Times New Roman" w:cs="Times New Roman"/>
          <w:sz w:val="24"/>
          <w:lang w:val="ru-RU"/>
        </w:rPr>
        <w:t>.</w:t>
      </w:r>
      <w:r w:rsidRPr="00CF7EF2">
        <w:rPr>
          <w:rFonts w:ascii="Times New Roman" w:hAnsi="Times New Roman" w:cs="Times New Roman"/>
          <w:sz w:val="24"/>
        </w:rPr>
        <w:t>edu</w:t>
      </w:r>
      <w:r w:rsidRPr="00CF7EF2">
        <w:rPr>
          <w:rFonts w:ascii="Times New Roman" w:hAnsi="Times New Roman" w:cs="Times New Roman"/>
          <w:sz w:val="24"/>
          <w:lang w:val="ru-RU"/>
        </w:rPr>
        <w:t>.</w:t>
      </w:r>
      <w:r w:rsidRPr="00CF7EF2">
        <w:rPr>
          <w:rFonts w:ascii="Times New Roman" w:hAnsi="Times New Roman" w:cs="Times New Roman"/>
          <w:sz w:val="24"/>
        </w:rPr>
        <w:t>ru</w:t>
      </w:r>
      <w:r w:rsidRPr="00CF7EF2">
        <w:rPr>
          <w:rFonts w:ascii="Times New Roman" w:hAnsi="Times New Roman" w:cs="Times New Roman"/>
          <w:sz w:val="24"/>
          <w:lang w:val="ru-RU"/>
        </w:rPr>
        <w:t>).</w:t>
      </w:r>
    </w:p>
    <w:p w:rsidR="00A35051" w:rsidRPr="00C66DF0" w:rsidRDefault="00A35051">
      <w:pPr>
        <w:autoSpaceDE w:val="0"/>
        <w:autoSpaceDN w:val="0"/>
        <w:spacing w:after="78" w:line="220" w:lineRule="exact"/>
        <w:rPr>
          <w:lang w:val="ru-RU"/>
        </w:rPr>
      </w:pPr>
    </w:p>
    <w:p w:rsidR="00A35051" w:rsidRPr="00C66DF0" w:rsidRDefault="00C66DF0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C66DF0">
        <w:rPr>
          <w:lang w:val="ru-RU"/>
        </w:rPr>
        <w:br/>
      </w:r>
      <w:r w:rsidRPr="00C66DF0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:rsidR="00A35051" w:rsidRPr="00C66DF0" w:rsidRDefault="00A35051">
      <w:pPr>
        <w:rPr>
          <w:lang w:val="ru-RU"/>
        </w:rPr>
        <w:sectPr w:rsidR="00A35051" w:rsidRPr="00C66DF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66DF0" w:rsidRPr="00C66DF0" w:rsidRDefault="00C66DF0">
      <w:pPr>
        <w:rPr>
          <w:lang w:val="ru-RU"/>
        </w:rPr>
      </w:pPr>
    </w:p>
    <w:sectPr w:rsidR="00C66DF0" w:rsidRPr="00C66DF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829" w:rsidRDefault="000E0829" w:rsidP="00CD43ED">
      <w:pPr>
        <w:spacing w:after="0" w:line="240" w:lineRule="auto"/>
      </w:pPr>
      <w:r>
        <w:separator/>
      </w:r>
    </w:p>
  </w:endnote>
  <w:endnote w:type="continuationSeparator" w:id="0">
    <w:p w:rsidR="000E0829" w:rsidRDefault="000E0829" w:rsidP="00CD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4"/>
      </w:rPr>
      <w:id w:val="-1984295078"/>
      <w:docPartObj>
        <w:docPartGallery w:val="Page Numbers (Bottom of Page)"/>
        <w:docPartUnique/>
      </w:docPartObj>
    </w:sdtPr>
    <w:sdtEndPr/>
    <w:sdtContent>
      <w:p w:rsidR="00B70D81" w:rsidRPr="00CD43ED" w:rsidRDefault="00B70D81">
        <w:pPr>
          <w:pStyle w:val="a7"/>
          <w:jc w:val="right"/>
          <w:rPr>
            <w:sz w:val="14"/>
          </w:rPr>
        </w:pPr>
        <w:r w:rsidRPr="00CD43ED">
          <w:rPr>
            <w:sz w:val="14"/>
          </w:rPr>
          <w:fldChar w:fldCharType="begin"/>
        </w:r>
        <w:r w:rsidRPr="00CD43ED">
          <w:rPr>
            <w:sz w:val="14"/>
          </w:rPr>
          <w:instrText>PAGE   \* MERGEFORMAT</w:instrText>
        </w:r>
        <w:r w:rsidRPr="00CD43ED">
          <w:rPr>
            <w:sz w:val="14"/>
          </w:rPr>
          <w:fldChar w:fldCharType="separate"/>
        </w:r>
        <w:r w:rsidR="00F828DC" w:rsidRPr="00F828DC">
          <w:rPr>
            <w:noProof/>
            <w:sz w:val="14"/>
            <w:lang w:val="ru-RU"/>
          </w:rPr>
          <w:t>50</w:t>
        </w:r>
        <w:r w:rsidRPr="00CD43ED">
          <w:rPr>
            <w:sz w:val="14"/>
          </w:rPr>
          <w:fldChar w:fldCharType="end"/>
        </w:r>
      </w:p>
    </w:sdtContent>
  </w:sdt>
  <w:p w:rsidR="00B70D81" w:rsidRPr="00CD43ED" w:rsidRDefault="00B70D81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829" w:rsidRDefault="000E0829" w:rsidP="00CD43ED">
      <w:pPr>
        <w:spacing w:after="0" w:line="240" w:lineRule="auto"/>
      </w:pPr>
      <w:r>
        <w:separator/>
      </w:r>
    </w:p>
  </w:footnote>
  <w:footnote w:type="continuationSeparator" w:id="0">
    <w:p w:rsidR="000E0829" w:rsidRDefault="000E0829" w:rsidP="00CD4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7521F36"/>
    <w:multiLevelType w:val="hybridMultilevel"/>
    <w:tmpl w:val="274CF8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0829"/>
    <w:rsid w:val="0015074B"/>
    <w:rsid w:val="00257BD1"/>
    <w:rsid w:val="0029639D"/>
    <w:rsid w:val="00326F90"/>
    <w:rsid w:val="005012C3"/>
    <w:rsid w:val="005E752F"/>
    <w:rsid w:val="00623E11"/>
    <w:rsid w:val="0076680E"/>
    <w:rsid w:val="007E2EE7"/>
    <w:rsid w:val="00984377"/>
    <w:rsid w:val="00A35051"/>
    <w:rsid w:val="00AA1D8D"/>
    <w:rsid w:val="00B47730"/>
    <w:rsid w:val="00B70D81"/>
    <w:rsid w:val="00BD0B97"/>
    <w:rsid w:val="00C66DF0"/>
    <w:rsid w:val="00C66E63"/>
    <w:rsid w:val="00CB0664"/>
    <w:rsid w:val="00CD43ED"/>
    <w:rsid w:val="00CF7EF2"/>
    <w:rsid w:val="00F828D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110">
    <w:name w:val="Заголовок 11"/>
    <w:basedOn w:val="a1"/>
    <w:uiPriority w:val="1"/>
    <w:qFormat/>
    <w:rsid w:val="00257BD1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customStyle="1" w:styleId="TableNormal">
    <w:name w:val="Table Normal"/>
    <w:uiPriority w:val="2"/>
    <w:semiHidden/>
    <w:unhideWhenUsed/>
    <w:qFormat/>
    <w:rsid w:val="00BD0B97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5pt">
    <w:name w:val="Основной текст + 11;5 pt"/>
    <w:basedOn w:val="a2"/>
    <w:rsid w:val="00BD0B9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f8">
    <w:name w:val="Balloon Text"/>
    <w:basedOn w:val="a1"/>
    <w:link w:val="aff9"/>
    <w:uiPriority w:val="99"/>
    <w:semiHidden/>
    <w:unhideWhenUsed/>
    <w:rsid w:val="00F82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82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110">
    <w:name w:val="Заголовок 11"/>
    <w:basedOn w:val="a1"/>
    <w:uiPriority w:val="1"/>
    <w:qFormat/>
    <w:rsid w:val="00257BD1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customStyle="1" w:styleId="TableNormal">
    <w:name w:val="Table Normal"/>
    <w:uiPriority w:val="2"/>
    <w:semiHidden/>
    <w:unhideWhenUsed/>
    <w:qFormat/>
    <w:rsid w:val="00BD0B97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5pt">
    <w:name w:val="Основной текст + 11;5 pt"/>
    <w:basedOn w:val="a2"/>
    <w:rsid w:val="00BD0B9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f8">
    <w:name w:val="Balloon Text"/>
    <w:basedOn w:val="a1"/>
    <w:link w:val="aff9"/>
    <w:uiPriority w:val="99"/>
    <w:semiHidden/>
    <w:unhideWhenUsed/>
    <w:rsid w:val="00F82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828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5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30F1BA-DE68-4B44-A2C0-7EF3BE91D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17545</Words>
  <Characters>100008</Characters>
  <Application>Microsoft Office Word</Application>
  <DocSecurity>0</DocSecurity>
  <Lines>833</Lines>
  <Paragraphs>234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117319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Admin</cp:lastModifiedBy>
  <cp:revision>2</cp:revision>
  <cp:lastPrinted>2022-11-03T08:13:00Z</cp:lastPrinted>
  <dcterms:created xsi:type="dcterms:W3CDTF">2024-06-18T07:25:00Z</dcterms:created>
  <dcterms:modified xsi:type="dcterms:W3CDTF">2024-06-18T07:25:00Z</dcterms:modified>
</cp:coreProperties>
</file>